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6DF853" w14:textId="58514897" w:rsidR="00BF7F06" w:rsidRPr="00A11D21" w:rsidRDefault="008523AA" w:rsidP="009E4AB7">
      <w:pPr>
        <w:rPr>
          <w:rFonts w:ascii="Calibri" w:hAnsi="Calibri" w:cs="Calibri"/>
          <w:b/>
          <w:bCs/>
        </w:rPr>
      </w:pPr>
      <w:r>
        <w:rPr>
          <w:rFonts w:ascii="Calibri" w:hAnsi="Calibri" w:cs="Calibri"/>
          <w:b/>
          <w:bCs/>
        </w:rPr>
        <w:t>Rock Bottom Revival</w:t>
      </w:r>
    </w:p>
    <w:p w14:paraId="156A3DE0" w14:textId="63C9ACA4" w:rsidR="007A6325" w:rsidRPr="00A11D21" w:rsidRDefault="008523AA" w:rsidP="009E4AB7">
      <w:pPr>
        <w:rPr>
          <w:rFonts w:ascii="Calibri" w:hAnsi="Calibri" w:cs="Calibri"/>
          <w:b/>
          <w:bCs/>
        </w:rPr>
      </w:pPr>
      <w:r>
        <w:rPr>
          <w:rFonts w:ascii="Calibri" w:hAnsi="Calibri" w:cs="Calibri"/>
          <w:b/>
          <w:bCs/>
        </w:rPr>
        <w:t>Jonah 2:1-10</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7EA98D91" w14:textId="77777777" w:rsidR="008523AA" w:rsidRPr="008523AA" w:rsidRDefault="008523AA" w:rsidP="008523AA">
      <w:pPr>
        <w:spacing w:line="276" w:lineRule="auto"/>
        <w:rPr>
          <w:rFonts w:ascii="Calibri" w:hAnsi="Calibri"/>
        </w:rPr>
      </w:pPr>
      <w:r w:rsidRPr="008523AA">
        <w:rPr>
          <w:rFonts w:ascii="Calibri" w:hAnsi="Calibri"/>
        </w:rPr>
        <w:t xml:space="preserve">You are at your lowest. You have hopelessness, despair, and feelings of failure. If you've ever hit rock bottom, you know exactly what I'm talking about. </w:t>
      </w:r>
    </w:p>
    <w:p w14:paraId="49A8FA79" w14:textId="77777777" w:rsidR="008523AA" w:rsidRPr="008523AA" w:rsidRDefault="008523AA" w:rsidP="008523AA">
      <w:pPr>
        <w:spacing w:line="276" w:lineRule="auto"/>
        <w:rPr>
          <w:rFonts w:ascii="Calibri" w:hAnsi="Calibri"/>
        </w:rPr>
      </w:pPr>
    </w:p>
    <w:p w14:paraId="729DC51A" w14:textId="77777777" w:rsidR="008523AA" w:rsidRPr="008523AA" w:rsidRDefault="008523AA" w:rsidP="008523AA">
      <w:pPr>
        <w:spacing w:line="276" w:lineRule="auto"/>
        <w:rPr>
          <w:rFonts w:ascii="Calibri" w:hAnsi="Calibri"/>
        </w:rPr>
      </w:pPr>
      <w:r w:rsidRPr="008523AA">
        <w:rPr>
          <w:rFonts w:ascii="Calibri" w:hAnsi="Calibri"/>
        </w:rPr>
        <w:t xml:space="preserve">Today I want to talk to you about a prophet who hit rock bottom. His name is Jonah. Sometimes we think if guys are in the Bible, they always did it right. We think the Bible guys have little halos over their head and they always make good decisions. We're going to see that the reluctant prophet, Jonah, was a man who hit rock bottom. </w:t>
      </w:r>
    </w:p>
    <w:p w14:paraId="299F6BC9" w14:textId="77777777" w:rsidR="008523AA" w:rsidRPr="008523AA" w:rsidRDefault="008523AA" w:rsidP="008523AA">
      <w:pPr>
        <w:spacing w:line="276" w:lineRule="auto"/>
        <w:rPr>
          <w:rFonts w:ascii="Calibri" w:hAnsi="Calibri"/>
        </w:rPr>
      </w:pPr>
    </w:p>
    <w:p w14:paraId="63F6C2BA" w14:textId="6A7886EE" w:rsidR="008523AA" w:rsidRPr="008523AA" w:rsidRDefault="008523AA" w:rsidP="008523AA">
      <w:pPr>
        <w:spacing w:line="276" w:lineRule="auto"/>
        <w:rPr>
          <w:rFonts w:ascii="Calibri" w:hAnsi="Calibri"/>
        </w:rPr>
      </w:pPr>
      <w:r w:rsidRPr="008523AA">
        <w:rPr>
          <w:rFonts w:ascii="Calibri" w:hAnsi="Calibri"/>
        </w:rPr>
        <w:t>If you don't know the story, God tells him to go to the evil city of Nineveh and preach. Jonah can't think of anything more miserable. He hates the Assyrians. He hates the Ninevites. Instead of following God's commands, he actually goes down to a port city, gets on a boat, and heads the opposite direction. I love Bible maps. It's interesting because Nineveh is to the east of where the prophet is, but he gets on a boat to Tarshish, which is west. It’s almost like Jonah</w:t>
      </w:r>
      <w:r w:rsidR="00DC0713">
        <w:rPr>
          <w:rFonts w:ascii="Calibri" w:hAnsi="Calibri"/>
        </w:rPr>
        <w:t xml:space="preserve"> i</w:t>
      </w:r>
      <w:r w:rsidRPr="008523AA">
        <w:rPr>
          <w:rFonts w:ascii="Calibri" w:hAnsi="Calibri"/>
        </w:rPr>
        <w:t xml:space="preserve">s thinking, “I'm going to get as far away from the will of God as I can.” </w:t>
      </w:r>
    </w:p>
    <w:p w14:paraId="0C994911" w14:textId="77777777" w:rsidR="008523AA" w:rsidRPr="008523AA" w:rsidRDefault="008523AA" w:rsidP="008523AA">
      <w:pPr>
        <w:spacing w:line="276" w:lineRule="auto"/>
        <w:rPr>
          <w:rFonts w:ascii="Calibri" w:hAnsi="Calibri"/>
        </w:rPr>
      </w:pPr>
    </w:p>
    <w:p w14:paraId="6F94CF70" w14:textId="77777777" w:rsidR="008523AA" w:rsidRPr="008523AA" w:rsidRDefault="008523AA" w:rsidP="008523AA">
      <w:pPr>
        <w:spacing w:line="276" w:lineRule="auto"/>
        <w:rPr>
          <w:rFonts w:ascii="Calibri" w:hAnsi="Calibri"/>
        </w:rPr>
      </w:pPr>
      <w:r w:rsidRPr="008523AA">
        <w:rPr>
          <w:rFonts w:ascii="Calibri" w:hAnsi="Calibri"/>
        </w:rPr>
        <w:t xml:space="preserve">Maybe you've done that in your life before. Maybe God has put something on your heart and you're saying, “I'm not having anything to do with it. I'm going the other direction.” This is Jonah. </w:t>
      </w:r>
    </w:p>
    <w:p w14:paraId="3AE6F9B8" w14:textId="77777777" w:rsidR="008523AA" w:rsidRPr="008523AA" w:rsidRDefault="008523AA" w:rsidP="008523AA">
      <w:pPr>
        <w:spacing w:line="276" w:lineRule="auto"/>
        <w:rPr>
          <w:rFonts w:ascii="Calibri" w:hAnsi="Calibri"/>
        </w:rPr>
      </w:pPr>
    </w:p>
    <w:p w14:paraId="4A06CF40" w14:textId="77777777" w:rsidR="008523AA" w:rsidRPr="008523AA" w:rsidRDefault="008523AA" w:rsidP="008523AA">
      <w:pPr>
        <w:spacing w:line="276" w:lineRule="auto"/>
        <w:rPr>
          <w:rFonts w:ascii="Calibri" w:hAnsi="Calibri"/>
        </w:rPr>
      </w:pPr>
      <w:r w:rsidRPr="008523AA">
        <w:rPr>
          <w:rFonts w:ascii="Calibri" w:hAnsi="Calibri"/>
        </w:rPr>
        <w:t xml:space="preserve">When Jonah is on this boat, headed away from the presence of God, away from the will of God, a great storm arises. The boat is about to break apart, so Jonah realizes, “This is God.” </w:t>
      </w:r>
    </w:p>
    <w:p w14:paraId="0249A810" w14:textId="77777777" w:rsidR="008523AA" w:rsidRPr="008523AA" w:rsidRDefault="008523AA" w:rsidP="008523AA">
      <w:pPr>
        <w:spacing w:line="276" w:lineRule="auto"/>
        <w:rPr>
          <w:rFonts w:ascii="Calibri" w:hAnsi="Calibri"/>
        </w:rPr>
      </w:pPr>
    </w:p>
    <w:p w14:paraId="5EC1312C" w14:textId="77777777" w:rsidR="008523AA" w:rsidRPr="008523AA" w:rsidRDefault="008523AA" w:rsidP="008523AA">
      <w:pPr>
        <w:spacing w:line="276" w:lineRule="auto"/>
        <w:rPr>
          <w:rFonts w:ascii="Calibri" w:hAnsi="Calibri"/>
        </w:rPr>
      </w:pPr>
      <w:r w:rsidRPr="008523AA">
        <w:rPr>
          <w:rFonts w:ascii="Calibri" w:hAnsi="Calibri"/>
        </w:rPr>
        <w:t xml:space="preserve">It’s beautiful because the revival breaks out even amongst the sailors when Jonah begins to tell them. Again, Jonah is the reluctant, non-believing prophet at some points. He’s the guy who doesn't want to do God's will, and yet he's still preaching God's message to people. They throw him overboard because this is the only option. Jonah says, “If you don't take me out, if you don't throw me overboard, we're all going to die. I'll take one for the team.” They throw him over. </w:t>
      </w:r>
    </w:p>
    <w:p w14:paraId="34884A24" w14:textId="77777777" w:rsidR="008523AA" w:rsidRPr="008523AA" w:rsidRDefault="008523AA" w:rsidP="008523AA">
      <w:pPr>
        <w:spacing w:line="276" w:lineRule="auto"/>
        <w:rPr>
          <w:rFonts w:ascii="Calibri" w:hAnsi="Calibri"/>
        </w:rPr>
      </w:pPr>
    </w:p>
    <w:p w14:paraId="6B9119CC" w14:textId="3D6C5F4F" w:rsidR="008523AA" w:rsidRPr="008523AA" w:rsidRDefault="008523AA" w:rsidP="008523AA">
      <w:pPr>
        <w:spacing w:line="276" w:lineRule="auto"/>
        <w:rPr>
          <w:rFonts w:ascii="Calibri" w:hAnsi="Calibri"/>
        </w:rPr>
      </w:pPr>
      <w:r w:rsidRPr="008523AA">
        <w:rPr>
          <w:rFonts w:ascii="Calibri" w:hAnsi="Calibri"/>
        </w:rPr>
        <w:t>Jonah thinks he’s done. There he is in the middle of the sea in a massive storm. He's expecting to die, but unexpectedly he is swallowed by</w:t>
      </w:r>
      <w:r w:rsidR="00DC0713">
        <w:rPr>
          <w:rFonts w:ascii="Calibri" w:hAnsi="Calibri"/>
        </w:rPr>
        <w:t xml:space="preserve"> a</w:t>
      </w:r>
      <w:r w:rsidRPr="008523AA">
        <w:rPr>
          <w:rFonts w:ascii="Calibri" w:hAnsi="Calibri"/>
        </w:rPr>
        <w:t xml:space="preserve"> great fish. It is in the belly of this great whale that Jonah has an encounter with God. </w:t>
      </w:r>
    </w:p>
    <w:p w14:paraId="38979554" w14:textId="77777777" w:rsidR="008523AA" w:rsidRPr="008523AA" w:rsidRDefault="008523AA" w:rsidP="008523AA">
      <w:pPr>
        <w:spacing w:line="276" w:lineRule="auto"/>
        <w:rPr>
          <w:rFonts w:ascii="Calibri" w:hAnsi="Calibri"/>
        </w:rPr>
      </w:pPr>
    </w:p>
    <w:p w14:paraId="2A4898D9" w14:textId="228A02CA" w:rsidR="008523AA" w:rsidRPr="008523AA" w:rsidRDefault="008523AA" w:rsidP="008523AA">
      <w:pPr>
        <w:spacing w:line="276" w:lineRule="auto"/>
        <w:rPr>
          <w:rFonts w:ascii="Calibri" w:hAnsi="Calibri"/>
        </w:rPr>
      </w:pPr>
      <w:r w:rsidRPr="008523AA">
        <w:rPr>
          <w:rFonts w:ascii="Calibri" w:hAnsi="Calibri"/>
        </w:rPr>
        <w:lastRenderedPageBreak/>
        <w:t>Did you know that you can have an encounter with God in the most unlikely places? You can have an experience with God in</w:t>
      </w:r>
      <w:r w:rsidR="00DC0713">
        <w:rPr>
          <w:rFonts w:ascii="Calibri" w:hAnsi="Calibri"/>
        </w:rPr>
        <w:t xml:space="preserve"> a</w:t>
      </w:r>
      <w:r w:rsidRPr="008523AA">
        <w:rPr>
          <w:rFonts w:ascii="Calibri" w:hAnsi="Calibri"/>
        </w:rPr>
        <w:t xml:space="preserve"> place you don't even know how you got there. I'm sure that Jonah wondered, “What in the world just happened to me?” </w:t>
      </w:r>
    </w:p>
    <w:p w14:paraId="3E1C94CC" w14:textId="77777777" w:rsidR="008523AA" w:rsidRPr="008523AA" w:rsidRDefault="008523AA" w:rsidP="008523AA">
      <w:pPr>
        <w:spacing w:line="276" w:lineRule="auto"/>
        <w:rPr>
          <w:rFonts w:ascii="Calibri" w:hAnsi="Calibri"/>
        </w:rPr>
      </w:pPr>
    </w:p>
    <w:p w14:paraId="69853963" w14:textId="22C25D3C" w:rsidR="008523AA" w:rsidRDefault="008523AA" w:rsidP="008523AA">
      <w:pPr>
        <w:spacing w:line="276" w:lineRule="auto"/>
        <w:rPr>
          <w:rFonts w:ascii="Calibri" w:hAnsi="Calibri"/>
        </w:rPr>
      </w:pPr>
      <w:r w:rsidRPr="008523AA">
        <w:rPr>
          <w:rFonts w:ascii="Calibri" w:hAnsi="Calibri"/>
        </w:rPr>
        <w:t xml:space="preserve">The Scriptures tell us he spends three days in the belly of the whale. I've often thought, “Why didn't God just snatch him up with the whale and then spit him up on dry land immediately?” I think it was because God was doing something in the heart of Jonah. Sometimes it takes God a little while to get us on the right page. I think Jonah had to spend some time thinking, praying, reflecting, understanding, recalibrating his life. It is in that experience that Jonah experiences a revival. Oftentimes revivals happen in the most unusual places, in the most unusual circumstances. </w:t>
      </w:r>
    </w:p>
    <w:p w14:paraId="36F77EA8" w14:textId="77777777" w:rsidR="008523AA" w:rsidRPr="008523AA" w:rsidRDefault="008523AA" w:rsidP="008523AA">
      <w:pPr>
        <w:spacing w:line="276" w:lineRule="auto"/>
        <w:rPr>
          <w:rFonts w:ascii="Calibri" w:hAnsi="Calibri"/>
        </w:rPr>
      </w:pPr>
    </w:p>
    <w:p w14:paraId="4FC2B7E4" w14:textId="77777777" w:rsidR="008523AA" w:rsidRPr="008523AA" w:rsidRDefault="008523AA" w:rsidP="008523AA">
      <w:pPr>
        <w:spacing w:line="276" w:lineRule="auto"/>
        <w:rPr>
          <w:rFonts w:ascii="Calibri" w:hAnsi="Calibri"/>
        </w:rPr>
      </w:pPr>
      <w:r w:rsidRPr="008523AA">
        <w:rPr>
          <w:rFonts w:ascii="Calibri" w:hAnsi="Calibri"/>
        </w:rPr>
        <w:t xml:space="preserve">If you go back through biblical history and even world history, spiritual awakenings – where people turn to God, where cities are changed, where cultures are transformed – when that happens, it is usually when people are the most desperate. It's not when everything is up and to the right. The more social problems, the more financial problems, the more relational problems, that is the soil by which God brings the harvest of revival. </w:t>
      </w:r>
    </w:p>
    <w:p w14:paraId="7C157CE4" w14:textId="77777777" w:rsidR="008523AA" w:rsidRPr="008523AA" w:rsidRDefault="008523AA" w:rsidP="008523AA">
      <w:pPr>
        <w:spacing w:line="276" w:lineRule="auto"/>
        <w:rPr>
          <w:rFonts w:ascii="Calibri" w:hAnsi="Calibri"/>
        </w:rPr>
      </w:pPr>
    </w:p>
    <w:p w14:paraId="5F653994" w14:textId="77777777" w:rsidR="008523AA" w:rsidRPr="008523AA" w:rsidRDefault="008523AA" w:rsidP="008523AA">
      <w:pPr>
        <w:spacing w:line="276" w:lineRule="auto"/>
        <w:rPr>
          <w:rFonts w:ascii="Calibri" w:hAnsi="Calibri"/>
        </w:rPr>
      </w:pPr>
      <w:r w:rsidRPr="008523AA">
        <w:rPr>
          <w:rFonts w:ascii="Calibri" w:hAnsi="Calibri"/>
        </w:rPr>
        <w:t xml:space="preserve">In the heart of the prophet, God is doing something magnificent. In Jonah 1 he's thrown overboard. In Jonah 2 he has a prayer meeting with God in the belly of the whale. I want us to look at this because tumultuous times are great times for revival. </w:t>
      </w:r>
    </w:p>
    <w:p w14:paraId="495EBB41" w14:textId="77777777" w:rsidR="008523AA" w:rsidRPr="008523AA" w:rsidRDefault="008523AA" w:rsidP="008523AA">
      <w:pPr>
        <w:spacing w:line="276" w:lineRule="auto"/>
        <w:rPr>
          <w:rFonts w:ascii="Calibri" w:hAnsi="Calibri"/>
        </w:rPr>
      </w:pPr>
    </w:p>
    <w:p w14:paraId="52429A4F" w14:textId="4B5E7B17" w:rsidR="008523AA" w:rsidRPr="008523AA" w:rsidRDefault="008523AA" w:rsidP="008523AA">
      <w:pPr>
        <w:spacing w:line="276" w:lineRule="auto"/>
        <w:rPr>
          <w:rFonts w:ascii="Calibri" w:hAnsi="Calibri"/>
        </w:rPr>
      </w:pPr>
      <w:r w:rsidRPr="008523AA">
        <w:rPr>
          <w:rFonts w:ascii="Calibri" w:hAnsi="Calibri"/>
        </w:rPr>
        <w:t>The Jesus Movement of the 1970s occurred on the heels of all of the political social unrest of the 1960 – the Vietnam War</w:t>
      </w:r>
      <w:r w:rsidR="00DD3C36">
        <w:rPr>
          <w:rFonts w:ascii="Calibri" w:hAnsi="Calibri"/>
        </w:rPr>
        <w:t>,</w:t>
      </w:r>
      <w:r w:rsidRPr="008523AA">
        <w:rPr>
          <w:rFonts w:ascii="Calibri" w:hAnsi="Calibri"/>
        </w:rPr>
        <w:t xml:space="preserve"> LSD, the sexual revolution, all of those things. America was in a massive cultural shift, but all of a sudden an awakening began to happen in the Jesus Movement in the 1970s. It's beautiful.</w:t>
      </w:r>
    </w:p>
    <w:p w14:paraId="60269F8A" w14:textId="77777777" w:rsidR="008523AA" w:rsidRPr="008523AA" w:rsidRDefault="008523AA" w:rsidP="008523AA">
      <w:pPr>
        <w:spacing w:line="276" w:lineRule="auto"/>
        <w:rPr>
          <w:rFonts w:ascii="Calibri" w:hAnsi="Calibri"/>
        </w:rPr>
      </w:pPr>
    </w:p>
    <w:p w14:paraId="44C35EFA" w14:textId="77777777" w:rsidR="008523AA" w:rsidRPr="008523AA" w:rsidRDefault="008523AA" w:rsidP="008523AA">
      <w:pPr>
        <w:spacing w:line="276" w:lineRule="auto"/>
        <w:rPr>
          <w:rFonts w:ascii="Calibri" w:hAnsi="Calibri"/>
        </w:rPr>
      </w:pPr>
      <w:r w:rsidRPr="008523AA">
        <w:rPr>
          <w:rFonts w:ascii="Calibri" w:hAnsi="Calibri"/>
        </w:rPr>
        <w:t xml:space="preserve">Throughout biblical history we see examples of this. The revival of Ezra. In Nehemiah 8-9, the people were exiled to Babylon and then they're allowed to come back to Jerusalem to rebuild the city. The people have been away from their homeland for generations and the city is decimated. They have problems because the people who surround the city of Jerusalem don't want the Jews to reconstruct the city of Jerusalem. They don't want to have an adversary come in and be fortified in that region. Sanballat and </w:t>
      </w:r>
      <w:proofErr w:type="spellStart"/>
      <w:r w:rsidRPr="008523AA">
        <w:rPr>
          <w:rFonts w:ascii="Calibri" w:hAnsi="Calibri"/>
        </w:rPr>
        <w:t>Tobiah</w:t>
      </w:r>
      <w:proofErr w:type="spellEnd"/>
      <w:r w:rsidRPr="008523AA">
        <w:rPr>
          <w:rFonts w:ascii="Calibri" w:hAnsi="Calibri"/>
        </w:rPr>
        <w:t xml:space="preserve"> are trying to kill the Israelites. Then the Israelites are even fighting among themselves. They were mad at Nehemiah for making them work so hard. It says that they built the wall with “a brick in one hand and a sword in the other.” When that wall was completed, a revival broke out. </w:t>
      </w:r>
    </w:p>
    <w:p w14:paraId="161F819A" w14:textId="77777777" w:rsidR="008523AA" w:rsidRPr="008523AA" w:rsidRDefault="008523AA" w:rsidP="008523AA">
      <w:pPr>
        <w:spacing w:line="276" w:lineRule="auto"/>
        <w:rPr>
          <w:rFonts w:ascii="Calibri" w:hAnsi="Calibri"/>
        </w:rPr>
      </w:pPr>
    </w:p>
    <w:p w14:paraId="51BBB02F" w14:textId="77777777" w:rsidR="008523AA" w:rsidRPr="008523AA" w:rsidRDefault="008523AA" w:rsidP="008523AA">
      <w:pPr>
        <w:spacing w:line="276" w:lineRule="auto"/>
        <w:rPr>
          <w:rFonts w:ascii="Calibri" w:hAnsi="Calibri"/>
        </w:rPr>
      </w:pPr>
      <w:r w:rsidRPr="008523AA">
        <w:rPr>
          <w:rFonts w:ascii="Calibri" w:hAnsi="Calibri"/>
        </w:rPr>
        <w:lastRenderedPageBreak/>
        <w:t xml:space="preserve">God does His greatest work when we're on the edge. God does His greatest work in the most unlikely situations. </w:t>
      </w:r>
    </w:p>
    <w:p w14:paraId="2862E09B" w14:textId="77777777" w:rsidR="008523AA" w:rsidRPr="008523AA" w:rsidRDefault="008523AA" w:rsidP="008523AA">
      <w:pPr>
        <w:spacing w:line="276" w:lineRule="auto"/>
        <w:rPr>
          <w:rFonts w:ascii="Calibri" w:hAnsi="Calibri"/>
        </w:rPr>
      </w:pPr>
    </w:p>
    <w:p w14:paraId="744F5280" w14:textId="74B32586" w:rsidR="008523AA" w:rsidRPr="008523AA" w:rsidRDefault="008523AA" w:rsidP="008523AA">
      <w:pPr>
        <w:spacing w:line="276" w:lineRule="auto"/>
        <w:rPr>
          <w:rFonts w:ascii="Calibri" w:hAnsi="Calibri"/>
        </w:rPr>
      </w:pPr>
      <w:r w:rsidRPr="008523AA">
        <w:rPr>
          <w:rFonts w:ascii="Calibri" w:hAnsi="Calibri"/>
        </w:rPr>
        <w:t>I'm not certain what's going on in your life right now, but could it be that some of the things going on are preparing you for a great spiritual awakening in your own spiri</w:t>
      </w:r>
      <w:r w:rsidR="00DD3C36">
        <w:rPr>
          <w:rFonts w:ascii="Calibri" w:hAnsi="Calibri"/>
        </w:rPr>
        <w:t>t?</w:t>
      </w:r>
      <w:r w:rsidRPr="008523AA">
        <w:rPr>
          <w:rFonts w:ascii="Calibri" w:hAnsi="Calibri"/>
        </w:rPr>
        <w:t xml:space="preserve"> We can't lead the city of Austin if God hasn't done something in us. If we haven't had a belly o</w:t>
      </w:r>
      <w:r w:rsidR="00DD3C36">
        <w:rPr>
          <w:rFonts w:ascii="Calibri" w:hAnsi="Calibri"/>
        </w:rPr>
        <w:t>f</w:t>
      </w:r>
      <w:r w:rsidRPr="008523AA">
        <w:rPr>
          <w:rFonts w:ascii="Calibri" w:hAnsi="Calibri"/>
        </w:rPr>
        <w:t xml:space="preserve"> the whale experience, we have no message to preach to the people of Nineveh. We have to get alone with God. </w:t>
      </w:r>
    </w:p>
    <w:p w14:paraId="221D018C" w14:textId="77777777" w:rsidR="008523AA" w:rsidRPr="008523AA" w:rsidRDefault="008523AA" w:rsidP="008523AA">
      <w:pPr>
        <w:spacing w:line="276" w:lineRule="auto"/>
        <w:rPr>
          <w:rFonts w:ascii="Calibri" w:hAnsi="Calibri"/>
        </w:rPr>
      </w:pPr>
    </w:p>
    <w:p w14:paraId="4DD113E0" w14:textId="77777777" w:rsidR="008523AA" w:rsidRPr="008523AA" w:rsidRDefault="008523AA" w:rsidP="008523AA">
      <w:pPr>
        <w:spacing w:line="276" w:lineRule="auto"/>
        <w:rPr>
          <w:rFonts w:ascii="Calibri" w:hAnsi="Calibri"/>
        </w:rPr>
      </w:pPr>
      <w:r w:rsidRPr="008523AA">
        <w:rPr>
          <w:rFonts w:ascii="Calibri" w:hAnsi="Calibri"/>
        </w:rPr>
        <w:t xml:space="preserve">I want to share with you these five steps today of the process of personal revival. </w:t>
      </w:r>
    </w:p>
    <w:p w14:paraId="68F4652B" w14:textId="77777777" w:rsidR="008523AA" w:rsidRPr="008523AA" w:rsidRDefault="008523AA" w:rsidP="008523AA">
      <w:pPr>
        <w:spacing w:line="276" w:lineRule="auto"/>
        <w:rPr>
          <w:rFonts w:ascii="Calibri" w:hAnsi="Calibri"/>
        </w:rPr>
      </w:pPr>
    </w:p>
    <w:p w14:paraId="02DA18F0" w14:textId="77777777" w:rsidR="008523AA" w:rsidRPr="008523AA" w:rsidRDefault="008523AA" w:rsidP="008523AA">
      <w:pPr>
        <w:spacing w:line="276" w:lineRule="auto"/>
        <w:rPr>
          <w:rFonts w:ascii="Calibri" w:hAnsi="Calibri"/>
          <w:b/>
          <w:bCs/>
        </w:rPr>
      </w:pPr>
      <w:r w:rsidRPr="008523AA">
        <w:rPr>
          <w:rFonts w:ascii="Calibri" w:hAnsi="Calibri"/>
          <w:b/>
          <w:bCs/>
        </w:rPr>
        <w:t>1. I Am Troubled</w:t>
      </w:r>
    </w:p>
    <w:p w14:paraId="03FB5B66" w14:textId="77777777" w:rsidR="008523AA" w:rsidRPr="008523AA" w:rsidRDefault="008523AA" w:rsidP="008523AA">
      <w:pPr>
        <w:spacing w:line="276" w:lineRule="auto"/>
        <w:rPr>
          <w:rFonts w:ascii="Calibri" w:hAnsi="Calibri"/>
          <w:b/>
          <w:bCs/>
        </w:rPr>
      </w:pPr>
    </w:p>
    <w:p w14:paraId="5CEE11FA" w14:textId="77777777" w:rsidR="008523AA" w:rsidRPr="008523AA" w:rsidRDefault="008523AA" w:rsidP="008523AA">
      <w:pPr>
        <w:spacing w:line="276" w:lineRule="auto"/>
        <w:rPr>
          <w:rFonts w:ascii="Calibri" w:hAnsi="Calibri"/>
        </w:rPr>
      </w:pPr>
      <w:r w:rsidRPr="008523AA">
        <w:rPr>
          <w:rFonts w:ascii="Calibri" w:hAnsi="Calibri"/>
        </w:rPr>
        <w:t xml:space="preserve">“I called to the LORD in my distress, and he answered me. I cried out for help from deep inside </w:t>
      </w:r>
      <w:proofErr w:type="spellStart"/>
      <w:r w:rsidRPr="008523AA">
        <w:rPr>
          <w:rFonts w:ascii="Calibri" w:hAnsi="Calibri"/>
        </w:rPr>
        <w:t>Sheol</w:t>
      </w:r>
      <w:proofErr w:type="spellEnd"/>
      <w:r w:rsidRPr="008523AA">
        <w:rPr>
          <w:rFonts w:ascii="Calibri" w:hAnsi="Calibri"/>
        </w:rPr>
        <w:t>; you heard my voice. For you threw me into the depths into the heart of the seas, and the current overcame me. All your breakers and your billows swept over me” (Jonah 2:2-3).</w:t>
      </w:r>
    </w:p>
    <w:p w14:paraId="34347DF5" w14:textId="77777777" w:rsidR="008523AA" w:rsidRPr="008523AA" w:rsidRDefault="008523AA" w:rsidP="008523AA">
      <w:pPr>
        <w:spacing w:line="276" w:lineRule="auto"/>
        <w:rPr>
          <w:rFonts w:ascii="Calibri" w:hAnsi="Calibri"/>
        </w:rPr>
      </w:pPr>
    </w:p>
    <w:p w14:paraId="5CD0DF8B" w14:textId="77777777" w:rsidR="008523AA" w:rsidRPr="008523AA" w:rsidRDefault="008523AA" w:rsidP="008523AA">
      <w:pPr>
        <w:spacing w:line="276" w:lineRule="auto"/>
        <w:rPr>
          <w:rFonts w:ascii="Calibri" w:hAnsi="Calibri"/>
        </w:rPr>
      </w:pPr>
      <w:r w:rsidRPr="008523AA">
        <w:rPr>
          <w:rFonts w:ascii="Calibri" w:hAnsi="Calibri"/>
        </w:rPr>
        <w:t xml:space="preserve">Jonah's saying, “I thought it was game over.” Jonah didn't say to the sailors, “Throw me overboard and God will send the big fish to come rescue me.” He’s thinking, “This is it.” In the heart of the prophet, he's troubled. He's worried. He’s anxious. He’s thinking, “I'm sinking. I'm crying out for God, but I'm in the depths in the heart of the sea and the currents are grabbing me. The breakers and the billows are sweeping over me. I'm trying to catch my breath, but I'm drowning, I can't do anything.” It’s almost like God is letting Jonah flounder for just a little bit, just a minute, just to see His own need, his own desperation. Jonah is troubled, but in his trouble, Jonah calls on the Lord. </w:t>
      </w:r>
    </w:p>
    <w:p w14:paraId="541CB288" w14:textId="77777777" w:rsidR="008523AA" w:rsidRPr="008523AA" w:rsidRDefault="008523AA" w:rsidP="008523AA">
      <w:pPr>
        <w:spacing w:line="276" w:lineRule="auto"/>
        <w:rPr>
          <w:rFonts w:ascii="Calibri" w:hAnsi="Calibri"/>
        </w:rPr>
      </w:pPr>
    </w:p>
    <w:p w14:paraId="6BF9FFD8" w14:textId="77777777" w:rsidR="008523AA" w:rsidRPr="008523AA" w:rsidRDefault="008523AA" w:rsidP="008523AA">
      <w:pPr>
        <w:spacing w:line="276" w:lineRule="auto"/>
        <w:rPr>
          <w:rFonts w:ascii="Calibri" w:hAnsi="Calibri"/>
        </w:rPr>
      </w:pPr>
      <w:r w:rsidRPr="008523AA">
        <w:rPr>
          <w:rFonts w:ascii="Calibri" w:hAnsi="Calibri"/>
        </w:rPr>
        <w:t xml:space="preserve">You’re not going to live a perfect life, but let me tell you one of the greatest life principles we can ever learn. When you're in trouble, call on the Lord. When you're in need, turn to God. Don’t ever think that just because you've moved away from God that you can't come back to Him. Jonah has been running, but he realizes, “Actually, I really need the Lord. I really need God.” In the depths of his despair, he calls on the name of the Lord. </w:t>
      </w:r>
    </w:p>
    <w:p w14:paraId="70D8E5A5" w14:textId="77777777" w:rsidR="008523AA" w:rsidRPr="008523AA" w:rsidRDefault="008523AA" w:rsidP="008523AA">
      <w:pPr>
        <w:spacing w:line="276" w:lineRule="auto"/>
        <w:rPr>
          <w:rFonts w:ascii="Calibri" w:hAnsi="Calibri"/>
        </w:rPr>
      </w:pPr>
    </w:p>
    <w:p w14:paraId="4BEEE599" w14:textId="77777777" w:rsidR="008523AA" w:rsidRPr="008523AA" w:rsidRDefault="008523AA" w:rsidP="008523AA">
      <w:pPr>
        <w:spacing w:line="276" w:lineRule="auto"/>
        <w:rPr>
          <w:rFonts w:ascii="Calibri" w:hAnsi="Calibri"/>
        </w:rPr>
      </w:pPr>
      <w:r w:rsidRPr="008523AA">
        <w:rPr>
          <w:rFonts w:ascii="Calibri" w:hAnsi="Calibri"/>
        </w:rPr>
        <w:t xml:space="preserve">Jonah not only acknowledged his misery, but he also acknowledged that God was the one who brought it. </w:t>
      </w:r>
    </w:p>
    <w:p w14:paraId="26EB05C3" w14:textId="77777777" w:rsidR="008523AA" w:rsidRPr="008523AA" w:rsidRDefault="008523AA" w:rsidP="008523AA">
      <w:pPr>
        <w:spacing w:line="276" w:lineRule="auto"/>
        <w:rPr>
          <w:rFonts w:ascii="Calibri" w:hAnsi="Calibri"/>
        </w:rPr>
      </w:pPr>
    </w:p>
    <w:p w14:paraId="2148C1E3" w14:textId="77777777" w:rsidR="008523AA" w:rsidRPr="008523AA" w:rsidRDefault="008523AA" w:rsidP="008523AA">
      <w:pPr>
        <w:spacing w:line="276" w:lineRule="auto"/>
        <w:rPr>
          <w:rFonts w:ascii="Calibri" w:hAnsi="Calibri"/>
        </w:rPr>
      </w:pPr>
      <w:r w:rsidRPr="008523AA">
        <w:rPr>
          <w:rFonts w:ascii="Calibri" w:hAnsi="Calibri"/>
        </w:rPr>
        <w:t>“For you threw me into the depths, into the heart of the seas” (Jonah 2:3).</w:t>
      </w:r>
    </w:p>
    <w:p w14:paraId="7F42F635" w14:textId="77777777" w:rsidR="008523AA" w:rsidRPr="008523AA" w:rsidRDefault="008523AA" w:rsidP="008523AA">
      <w:pPr>
        <w:spacing w:line="276" w:lineRule="auto"/>
        <w:rPr>
          <w:rFonts w:ascii="Calibri" w:hAnsi="Calibri"/>
        </w:rPr>
      </w:pPr>
    </w:p>
    <w:p w14:paraId="46EC39CD" w14:textId="77777777" w:rsidR="008523AA" w:rsidRPr="008523AA" w:rsidRDefault="008523AA" w:rsidP="008523AA">
      <w:pPr>
        <w:spacing w:line="276" w:lineRule="auto"/>
        <w:rPr>
          <w:rFonts w:ascii="Calibri" w:hAnsi="Calibri"/>
        </w:rPr>
      </w:pPr>
      <w:r w:rsidRPr="008523AA">
        <w:rPr>
          <w:rFonts w:ascii="Calibri" w:hAnsi="Calibri"/>
        </w:rPr>
        <w:lastRenderedPageBreak/>
        <w:t>Jonah is saying, “God, you're the one who put me here.” We could also look at this from another perspective and say Jonah put himself there. That’s true, but Jonah also realized that God was the one who allowed him to go through this to get his attention.</w:t>
      </w:r>
    </w:p>
    <w:p w14:paraId="6F72528C" w14:textId="77777777" w:rsidR="008523AA" w:rsidRPr="008523AA" w:rsidRDefault="008523AA" w:rsidP="008523AA">
      <w:pPr>
        <w:spacing w:line="276" w:lineRule="auto"/>
        <w:rPr>
          <w:rFonts w:ascii="Calibri" w:hAnsi="Calibri"/>
        </w:rPr>
      </w:pPr>
    </w:p>
    <w:p w14:paraId="0FD5C657" w14:textId="77777777" w:rsidR="008523AA" w:rsidRPr="008523AA" w:rsidRDefault="008523AA" w:rsidP="008523AA">
      <w:pPr>
        <w:spacing w:line="276" w:lineRule="auto"/>
        <w:rPr>
          <w:rFonts w:ascii="Calibri" w:hAnsi="Calibri"/>
        </w:rPr>
      </w:pPr>
      <w:r w:rsidRPr="008523AA">
        <w:rPr>
          <w:rFonts w:ascii="Calibri" w:hAnsi="Calibri"/>
        </w:rPr>
        <w:t>Maybe some of the things that you're going through right now are part of God's divine design for you. Maybe God allows some circumstances to happen to bring you to that point where you could start to make that turn.</w:t>
      </w:r>
    </w:p>
    <w:p w14:paraId="1726A64A" w14:textId="77777777" w:rsidR="008523AA" w:rsidRPr="008523AA" w:rsidRDefault="008523AA" w:rsidP="008523AA">
      <w:pPr>
        <w:spacing w:line="276" w:lineRule="auto"/>
        <w:rPr>
          <w:rFonts w:ascii="Calibri" w:hAnsi="Calibri"/>
        </w:rPr>
      </w:pPr>
    </w:p>
    <w:p w14:paraId="40C61E94" w14:textId="77777777" w:rsidR="008523AA" w:rsidRPr="008523AA" w:rsidRDefault="008523AA" w:rsidP="008523AA">
      <w:pPr>
        <w:spacing w:line="276" w:lineRule="auto"/>
        <w:rPr>
          <w:rFonts w:ascii="Calibri" w:hAnsi="Calibri"/>
        </w:rPr>
      </w:pPr>
      <w:r w:rsidRPr="008523AA">
        <w:rPr>
          <w:rFonts w:ascii="Calibri" w:hAnsi="Calibri"/>
        </w:rPr>
        <w:t>I talked to somebody this week who got a DUI a couple months ago. They’re an alcoholic and they haven't had a drink in three months. Maybe God allowed them to get caught.</w:t>
      </w:r>
    </w:p>
    <w:p w14:paraId="0B8FE85D" w14:textId="77777777" w:rsidR="008523AA" w:rsidRPr="008523AA" w:rsidRDefault="008523AA" w:rsidP="008523AA">
      <w:pPr>
        <w:spacing w:line="276" w:lineRule="auto"/>
        <w:rPr>
          <w:rFonts w:ascii="Calibri" w:hAnsi="Calibri"/>
        </w:rPr>
      </w:pPr>
    </w:p>
    <w:p w14:paraId="2AD1EE09" w14:textId="77777777" w:rsidR="008523AA" w:rsidRPr="008523AA" w:rsidRDefault="008523AA" w:rsidP="008523AA">
      <w:pPr>
        <w:spacing w:line="276" w:lineRule="auto"/>
        <w:rPr>
          <w:rFonts w:ascii="Calibri" w:hAnsi="Calibri"/>
        </w:rPr>
      </w:pPr>
      <w:r w:rsidRPr="008523AA">
        <w:rPr>
          <w:rFonts w:ascii="Calibri" w:hAnsi="Calibri"/>
        </w:rPr>
        <w:t>We love to pray, “God, deliver me from my enemies,” but sometimes getting caught might be the best thing that could ever happen to you. If we don't realize that we are troubled, then we can't make that change. Maybe God allowed you to lose your job because He knew that as long as you had the money in the bank, you wouldn't depend on Him. Maybe God allowed you to go through that relational distress because He knew that otherwise you would not listen to what He had to say.</w:t>
      </w:r>
    </w:p>
    <w:p w14:paraId="52A5963A" w14:textId="77777777" w:rsidR="008523AA" w:rsidRPr="008523AA" w:rsidRDefault="008523AA" w:rsidP="008523AA">
      <w:pPr>
        <w:spacing w:line="276" w:lineRule="auto"/>
        <w:rPr>
          <w:rFonts w:ascii="Calibri" w:hAnsi="Calibri"/>
        </w:rPr>
      </w:pPr>
    </w:p>
    <w:p w14:paraId="3581096F" w14:textId="77777777" w:rsidR="008523AA" w:rsidRPr="008523AA" w:rsidRDefault="008523AA" w:rsidP="008523AA">
      <w:pPr>
        <w:spacing w:line="276" w:lineRule="auto"/>
        <w:rPr>
          <w:rFonts w:ascii="Calibri" w:hAnsi="Calibri"/>
        </w:rPr>
      </w:pPr>
      <w:r w:rsidRPr="008523AA">
        <w:rPr>
          <w:rFonts w:ascii="Calibri" w:hAnsi="Calibri"/>
        </w:rPr>
        <w:t xml:space="preserve">Jonah begins and teaches us, “I'm troubled.” If you're troubled, you may be in a great place for God to do His greatest work in your life. </w:t>
      </w:r>
    </w:p>
    <w:p w14:paraId="3253C36A" w14:textId="77777777" w:rsidR="008523AA" w:rsidRPr="008523AA" w:rsidRDefault="008523AA" w:rsidP="008523AA">
      <w:pPr>
        <w:spacing w:line="276" w:lineRule="auto"/>
        <w:rPr>
          <w:rFonts w:ascii="Calibri" w:hAnsi="Calibri"/>
        </w:rPr>
      </w:pPr>
    </w:p>
    <w:p w14:paraId="527C760D" w14:textId="77777777" w:rsidR="008523AA" w:rsidRPr="008523AA" w:rsidRDefault="008523AA" w:rsidP="008523AA">
      <w:pPr>
        <w:spacing w:line="276" w:lineRule="auto"/>
        <w:rPr>
          <w:rFonts w:ascii="Calibri" w:hAnsi="Calibri"/>
          <w:b/>
          <w:bCs/>
        </w:rPr>
      </w:pPr>
      <w:r w:rsidRPr="008523AA">
        <w:rPr>
          <w:rFonts w:ascii="Calibri" w:hAnsi="Calibri"/>
          <w:b/>
          <w:bCs/>
        </w:rPr>
        <w:t>2. I Am Dead</w:t>
      </w:r>
    </w:p>
    <w:p w14:paraId="0BC9A193" w14:textId="77777777" w:rsidR="008523AA" w:rsidRPr="008523AA" w:rsidRDefault="008523AA" w:rsidP="008523AA">
      <w:pPr>
        <w:spacing w:line="276" w:lineRule="auto"/>
        <w:rPr>
          <w:rFonts w:ascii="Calibri" w:hAnsi="Calibri"/>
        </w:rPr>
      </w:pPr>
    </w:p>
    <w:p w14:paraId="51483781" w14:textId="77777777" w:rsidR="008523AA" w:rsidRPr="008523AA" w:rsidRDefault="008523AA" w:rsidP="008523AA">
      <w:pPr>
        <w:spacing w:line="276" w:lineRule="auto"/>
        <w:rPr>
          <w:rFonts w:ascii="Calibri" w:hAnsi="Calibri"/>
        </w:rPr>
      </w:pPr>
      <w:r w:rsidRPr="008523AA">
        <w:rPr>
          <w:rFonts w:ascii="Calibri" w:hAnsi="Calibri"/>
        </w:rPr>
        <w:t>“I sank to the foundations of the mountains, the earth’s gates shut behind me” (Jonah 2:6).</w:t>
      </w:r>
    </w:p>
    <w:p w14:paraId="5A86250E" w14:textId="77777777" w:rsidR="008523AA" w:rsidRPr="008523AA" w:rsidRDefault="008523AA" w:rsidP="008523AA">
      <w:pPr>
        <w:spacing w:line="276" w:lineRule="auto"/>
        <w:rPr>
          <w:rFonts w:ascii="Calibri" w:hAnsi="Calibri"/>
        </w:rPr>
      </w:pPr>
    </w:p>
    <w:p w14:paraId="67487814" w14:textId="77777777" w:rsidR="008523AA" w:rsidRPr="008523AA" w:rsidRDefault="008523AA" w:rsidP="008523AA">
      <w:pPr>
        <w:spacing w:line="276" w:lineRule="auto"/>
        <w:rPr>
          <w:rFonts w:ascii="Calibri" w:hAnsi="Calibri"/>
        </w:rPr>
      </w:pPr>
      <w:r w:rsidRPr="008523AA">
        <w:rPr>
          <w:rFonts w:ascii="Calibri" w:hAnsi="Calibri"/>
        </w:rPr>
        <w:t>I think Jonah is talking about the mountains underneath the sea, saying, “This is bad. I’m dead. It’s game over.” Then this is beautiful:</w:t>
      </w:r>
    </w:p>
    <w:p w14:paraId="623389FB" w14:textId="77777777" w:rsidR="008523AA" w:rsidRPr="008523AA" w:rsidRDefault="008523AA" w:rsidP="008523AA">
      <w:pPr>
        <w:spacing w:line="276" w:lineRule="auto"/>
        <w:rPr>
          <w:rFonts w:ascii="Calibri" w:hAnsi="Calibri"/>
        </w:rPr>
      </w:pPr>
    </w:p>
    <w:p w14:paraId="6E413F8B" w14:textId="77777777" w:rsidR="008523AA" w:rsidRPr="008523AA" w:rsidRDefault="008523AA" w:rsidP="008523AA">
      <w:pPr>
        <w:spacing w:line="276" w:lineRule="auto"/>
        <w:rPr>
          <w:rFonts w:ascii="Calibri" w:hAnsi="Calibri"/>
        </w:rPr>
      </w:pPr>
      <w:r w:rsidRPr="008523AA">
        <w:rPr>
          <w:rFonts w:ascii="Calibri" w:hAnsi="Calibri"/>
        </w:rPr>
        <w:t xml:space="preserve">“Then you </w:t>
      </w:r>
      <w:r w:rsidRPr="008523AA">
        <w:rPr>
          <w:rFonts w:ascii="Calibri" w:hAnsi="Calibri"/>
          <w:u w:val="single"/>
        </w:rPr>
        <w:t>raised my life from the Pit</w:t>
      </w:r>
      <w:r w:rsidRPr="008523AA">
        <w:rPr>
          <w:rFonts w:ascii="Calibri" w:hAnsi="Calibri"/>
        </w:rPr>
        <w:t>, LORD my God! As my life was fading away, I remembered the LORD, and my prayer came to you, to your holy temple” (Jonah 2:6-7).</w:t>
      </w:r>
    </w:p>
    <w:p w14:paraId="582F9DC6" w14:textId="77777777" w:rsidR="008523AA" w:rsidRPr="008523AA" w:rsidRDefault="008523AA" w:rsidP="008523AA">
      <w:pPr>
        <w:spacing w:line="276" w:lineRule="auto"/>
        <w:rPr>
          <w:rFonts w:ascii="Calibri" w:hAnsi="Calibri"/>
        </w:rPr>
      </w:pPr>
    </w:p>
    <w:p w14:paraId="35C48C86" w14:textId="77777777" w:rsidR="008523AA" w:rsidRPr="008523AA" w:rsidRDefault="008523AA" w:rsidP="008523AA">
      <w:pPr>
        <w:spacing w:line="276" w:lineRule="auto"/>
        <w:rPr>
          <w:rFonts w:ascii="Calibri" w:hAnsi="Calibri"/>
        </w:rPr>
      </w:pPr>
      <w:r w:rsidRPr="008523AA">
        <w:rPr>
          <w:rFonts w:ascii="Calibri" w:hAnsi="Calibri"/>
        </w:rPr>
        <w:t xml:space="preserve">I underlined that phrase, “raised my life from the Pit,” because if you’ve ever been in the pit of despair and God has raised you, you know the power of the resurrected life that God wants you to have. We'll get to that in just a minute. </w:t>
      </w:r>
    </w:p>
    <w:p w14:paraId="504FB11E" w14:textId="77777777" w:rsidR="008523AA" w:rsidRPr="008523AA" w:rsidRDefault="008523AA" w:rsidP="008523AA">
      <w:pPr>
        <w:spacing w:line="276" w:lineRule="auto"/>
        <w:rPr>
          <w:rFonts w:ascii="Calibri" w:hAnsi="Calibri"/>
        </w:rPr>
      </w:pPr>
    </w:p>
    <w:p w14:paraId="1C4AADD5" w14:textId="77777777" w:rsidR="008523AA" w:rsidRPr="008523AA" w:rsidRDefault="008523AA" w:rsidP="008523AA">
      <w:pPr>
        <w:spacing w:line="276" w:lineRule="auto"/>
        <w:rPr>
          <w:rFonts w:ascii="Calibri" w:hAnsi="Calibri"/>
        </w:rPr>
      </w:pPr>
      <w:r w:rsidRPr="008523AA">
        <w:rPr>
          <w:rFonts w:ascii="Calibri" w:hAnsi="Calibri"/>
        </w:rPr>
        <w:t xml:space="preserve">The Christian life is always about dying to yourself. If you don't die, you can never live. This is a beautiful metaphor of the gospel. The story of Jonah is the gospel. We have to die before we </w:t>
      </w:r>
      <w:r w:rsidRPr="008523AA">
        <w:rPr>
          <w:rFonts w:ascii="Calibri" w:hAnsi="Calibri"/>
        </w:rPr>
        <w:lastRenderedPageBreak/>
        <w:t xml:space="preserve">can live. You have to die before you can be raised. Jonah says, “My life is over.” When you realize that your life is over as you know it, that's when life gets really good. Now you can live a raised life. You can live a resurrected life, a </w:t>
      </w:r>
      <w:proofErr w:type="gramStart"/>
      <w:r w:rsidRPr="008523AA">
        <w:rPr>
          <w:rFonts w:ascii="Calibri" w:hAnsi="Calibri"/>
        </w:rPr>
        <w:t>brand new</w:t>
      </w:r>
      <w:proofErr w:type="gramEnd"/>
      <w:r w:rsidRPr="008523AA">
        <w:rPr>
          <w:rFonts w:ascii="Calibri" w:hAnsi="Calibri"/>
        </w:rPr>
        <w:t xml:space="preserve"> life. He says, “I'm dead.” </w:t>
      </w:r>
    </w:p>
    <w:p w14:paraId="77FB875D" w14:textId="77777777" w:rsidR="008523AA" w:rsidRPr="008523AA" w:rsidRDefault="008523AA" w:rsidP="008523AA">
      <w:pPr>
        <w:spacing w:line="276" w:lineRule="auto"/>
        <w:rPr>
          <w:rFonts w:ascii="Calibri" w:hAnsi="Calibri"/>
        </w:rPr>
      </w:pPr>
    </w:p>
    <w:p w14:paraId="0784E377" w14:textId="77777777" w:rsidR="008523AA" w:rsidRPr="008523AA" w:rsidRDefault="008523AA" w:rsidP="008523AA">
      <w:pPr>
        <w:spacing w:line="276" w:lineRule="auto"/>
        <w:rPr>
          <w:rFonts w:ascii="Calibri" w:hAnsi="Calibri"/>
        </w:rPr>
      </w:pPr>
      <w:r w:rsidRPr="008523AA">
        <w:rPr>
          <w:rFonts w:ascii="Calibri" w:hAnsi="Calibri"/>
        </w:rPr>
        <w:t xml:space="preserve">We have to die to ourselves every single day, denying our own selfish desires. Dying to self includes putting aside our own ambitions, our own egos in order to align with God's will. The Christian life is not getting God to do our plan. The Christian life is letting God dictate what plan He has for us. I'm not trying to always persuade God, “God, do it my way. God, over here. I got an idea. God, I need you to do this.” No. The Christian life is, “God, what do you want to do? God, you're over here, let me start moving this direction.” We have to die to some of our ambitions. We have to surrender to the will of God. We have to wait on God. Sometimes God opens doors quickly. Sometimes it takes a little while. </w:t>
      </w:r>
    </w:p>
    <w:p w14:paraId="1016F645" w14:textId="77777777" w:rsidR="008523AA" w:rsidRPr="008523AA" w:rsidRDefault="008523AA" w:rsidP="008523AA">
      <w:pPr>
        <w:spacing w:line="276" w:lineRule="auto"/>
        <w:rPr>
          <w:rFonts w:ascii="Calibri" w:hAnsi="Calibri"/>
        </w:rPr>
      </w:pPr>
    </w:p>
    <w:p w14:paraId="5BF264B8" w14:textId="77777777" w:rsidR="008523AA" w:rsidRPr="008523AA" w:rsidRDefault="008523AA" w:rsidP="008523AA">
      <w:pPr>
        <w:spacing w:line="276" w:lineRule="auto"/>
        <w:rPr>
          <w:rFonts w:ascii="Calibri" w:hAnsi="Calibri"/>
        </w:rPr>
      </w:pPr>
      <w:r w:rsidRPr="008523AA">
        <w:rPr>
          <w:rFonts w:ascii="Calibri" w:hAnsi="Calibri"/>
        </w:rPr>
        <w:t xml:space="preserve">This church start, we've been waiting on God. I was ready to start this church two years ago. We’re waiting on God, but God always has a beautiful time. God is never early and God is never late. He's always perfectly on time. We trust Him. </w:t>
      </w:r>
    </w:p>
    <w:p w14:paraId="7D0ED4C3" w14:textId="77777777" w:rsidR="008523AA" w:rsidRPr="008523AA" w:rsidRDefault="008523AA" w:rsidP="008523AA">
      <w:pPr>
        <w:spacing w:line="276" w:lineRule="auto"/>
        <w:rPr>
          <w:rFonts w:ascii="Calibri" w:hAnsi="Calibri"/>
        </w:rPr>
      </w:pPr>
    </w:p>
    <w:p w14:paraId="3D052896" w14:textId="77777777" w:rsidR="008523AA" w:rsidRPr="008523AA" w:rsidRDefault="008523AA" w:rsidP="008523AA">
      <w:pPr>
        <w:spacing w:line="276" w:lineRule="auto"/>
        <w:rPr>
          <w:rFonts w:ascii="Calibri" w:hAnsi="Calibri"/>
        </w:rPr>
      </w:pPr>
      <w:r w:rsidRPr="008523AA">
        <w:rPr>
          <w:rFonts w:ascii="Calibri" w:hAnsi="Calibri"/>
        </w:rPr>
        <w:t>We have to die to our flesh. I think one of the greatest ways to die to our flesh is serving other people. That's why I'm excited about this whole group serving people on September 29</w:t>
      </w:r>
      <w:r w:rsidRPr="008523AA">
        <w:rPr>
          <w:rFonts w:ascii="Calibri" w:hAnsi="Calibri"/>
          <w:vertAlign w:val="superscript"/>
        </w:rPr>
        <w:t>th</w:t>
      </w:r>
      <w:r w:rsidRPr="008523AA">
        <w:rPr>
          <w:rFonts w:ascii="Calibri" w:hAnsi="Calibri"/>
        </w:rPr>
        <w:t xml:space="preserve">. When we esteem others, we are like Christ and lifting other people up. As we elevate people, we die to some of our own preferences and ambitions and whatever. God uses us. Service is a huge thing. </w:t>
      </w:r>
    </w:p>
    <w:p w14:paraId="09F2E3FA" w14:textId="77777777" w:rsidR="008523AA" w:rsidRPr="008523AA" w:rsidRDefault="008523AA" w:rsidP="008523AA">
      <w:pPr>
        <w:spacing w:line="276" w:lineRule="auto"/>
        <w:rPr>
          <w:rFonts w:ascii="Calibri" w:hAnsi="Calibri"/>
        </w:rPr>
      </w:pPr>
    </w:p>
    <w:p w14:paraId="4620AD5C" w14:textId="7A9BDF32" w:rsidR="008523AA" w:rsidRPr="008523AA" w:rsidRDefault="008523AA" w:rsidP="008523AA">
      <w:pPr>
        <w:spacing w:line="276" w:lineRule="auto"/>
        <w:rPr>
          <w:rFonts w:ascii="Calibri" w:hAnsi="Calibri"/>
        </w:rPr>
      </w:pPr>
      <w:r w:rsidRPr="008523AA">
        <w:rPr>
          <w:rFonts w:ascii="Calibri" w:hAnsi="Calibri"/>
        </w:rPr>
        <w:t>I want you to join me in fasting and prayer for the next two weeks. My doctor put me on a special diet. He said, “Ryan, you have to fast two days a week.” I was thinking, “I probably should be doing that anyway.” On Thursday, I was having these massive fantasies about food. I was thinking about pepperoni pizza. I wanted some Tex Mex. I've really enjoyed moving back to Texas from Colorado because we don't really have Tex Mex in Colorado and I just love fajitas so much. I have really been enjoying myself here. The Texas barbecue – come on, drop the microphone. It's hard to be skinny in Texas!</w:t>
      </w:r>
    </w:p>
    <w:p w14:paraId="6EA77D75" w14:textId="77777777" w:rsidR="008523AA" w:rsidRPr="008523AA" w:rsidRDefault="008523AA" w:rsidP="008523AA">
      <w:pPr>
        <w:spacing w:line="276" w:lineRule="auto"/>
        <w:rPr>
          <w:rFonts w:ascii="Calibri" w:hAnsi="Calibri"/>
        </w:rPr>
      </w:pPr>
    </w:p>
    <w:p w14:paraId="2A84E5F2" w14:textId="77777777" w:rsidR="008523AA" w:rsidRPr="008523AA" w:rsidRDefault="008523AA" w:rsidP="008523AA">
      <w:pPr>
        <w:spacing w:line="276" w:lineRule="auto"/>
        <w:rPr>
          <w:rFonts w:ascii="Calibri" w:hAnsi="Calibri"/>
        </w:rPr>
      </w:pPr>
      <w:r w:rsidRPr="008523AA">
        <w:rPr>
          <w:rFonts w:ascii="Calibri" w:hAnsi="Calibri"/>
        </w:rPr>
        <w:t xml:space="preserve">I'm doing this fast two days a week on this diet. It's a great time to join in a spiritual fast as well, with prayer in the Word. What we want to do in a spiritual fast is replace the time that we normally are eating physical food with feasting on the Word of God. That's why Jesus said, “Man shall not live by bread alone, but by every word that proceeds out of the mouth of God.” You know what? When I woke up Friday morning after fasting on Thursday, I wasn't even hungry. I was thinking, “Something is going on with me.” In fasting, we trade physical appetites </w:t>
      </w:r>
      <w:r w:rsidRPr="008523AA">
        <w:rPr>
          <w:rFonts w:ascii="Calibri" w:hAnsi="Calibri"/>
        </w:rPr>
        <w:lastRenderedPageBreak/>
        <w:t>for spiritual ones. I want you to join with me in that. When we do that, we crucify the flesh, which transforms us into the image of Jesus.</w:t>
      </w:r>
    </w:p>
    <w:p w14:paraId="477632BB" w14:textId="77777777" w:rsidR="008523AA" w:rsidRPr="008523AA" w:rsidRDefault="008523AA" w:rsidP="008523AA">
      <w:pPr>
        <w:spacing w:line="276" w:lineRule="auto"/>
        <w:rPr>
          <w:rFonts w:ascii="Calibri" w:hAnsi="Calibri"/>
        </w:rPr>
      </w:pPr>
    </w:p>
    <w:p w14:paraId="1C850428" w14:textId="77777777" w:rsidR="008523AA" w:rsidRPr="008523AA" w:rsidRDefault="008523AA" w:rsidP="008523AA">
      <w:pPr>
        <w:spacing w:line="276" w:lineRule="auto"/>
        <w:rPr>
          <w:rFonts w:ascii="Calibri" w:hAnsi="Calibri"/>
          <w:b/>
          <w:bCs/>
        </w:rPr>
      </w:pPr>
      <w:r w:rsidRPr="008523AA">
        <w:rPr>
          <w:rFonts w:ascii="Calibri" w:hAnsi="Calibri"/>
          <w:b/>
          <w:bCs/>
        </w:rPr>
        <w:t>3. I Am Raised</w:t>
      </w:r>
    </w:p>
    <w:p w14:paraId="35FD2C4D" w14:textId="77777777" w:rsidR="008523AA" w:rsidRPr="008523AA" w:rsidRDefault="008523AA" w:rsidP="008523AA">
      <w:pPr>
        <w:spacing w:line="276" w:lineRule="auto"/>
        <w:rPr>
          <w:rFonts w:ascii="Calibri" w:hAnsi="Calibri"/>
        </w:rPr>
      </w:pPr>
    </w:p>
    <w:p w14:paraId="4C996189" w14:textId="77777777" w:rsidR="008523AA" w:rsidRPr="008523AA" w:rsidRDefault="008523AA" w:rsidP="008523AA">
      <w:pPr>
        <w:spacing w:line="276" w:lineRule="auto"/>
        <w:rPr>
          <w:rFonts w:ascii="Calibri" w:hAnsi="Calibri"/>
        </w:rPr>
      </w:pPr>
      <w:r w:rsidRPr="008523AA">
        <w:rPr>
          <w:rFonts w:ascii="Calibri" w:hAnsi="Calibri"/>
        </w:rPr>
        <w:t xml:space="preserve">Again, you can't be raised if you haven't died. This is the gospel. Jonah said, “It was game over for me.” There was no hope for Jonah. If God didn't rescue Jonah, Jonah had nothing. If God doesn't rescue you, you have nothing. That's called grace. </w:t>
      </w:r>
    </w:p>
    <w:p w14:paraId="333F9D43" w14:textId="77777777" w:rsidR="008523AA" w:rsidRPr="008523AA" w:rsidRDefault="008523AA" w:rsidP="008523AA">
      <w:pPr>
        <w:spacing w:line="276" w:lineRule="auto"/>
        <w:rPr>
          <w:rFonts w:ascii="Calibri" w:hAnsi="Calibri"/>
        </w:rPr>
      </w:pPr>
    </w:p>
    <w:p w14:paraId="2A80DAAC" w14:textId="77777777" w:rsidR="008523AA" w:rsidRPr="008523AA" w:rsidRDefault="008523AA" w:rsidP="008523AA">
      <w:pPr>
        <w:spacing w:line="276" w:lineRule="auto"/>
        <w:rPr>
          <w:rFonts w:ascii="Calibri" w:hAnsi="Calibri"/>
        </w:rPr>
      </w:pPr>
      <w:r w:rsidRPr="008523AA">
        <w:rPr>
          <w:rFonts w:ascii="Calibri" w:hAnsi="Calibri"/>
        </w:rPr>
        <w:t>“I sank to the foundations of the mountains, the earth's gate shut behind me forever! Then you raised my life from the Pit, LORD my God! As my life was fading away, I remembered the LORD, and my prayer came to you, to your holy temple” (Jonah 2:6-7).</w:t>
      </w:r>
    </w:p>
    <w:p w14:paraId="2C51CF54" w14:textId="77777777" w:rsidR="008523AA" w:rsidRPr="008523AA" w:rsidRDefault="008523AA" w:rsidP="008523AA">
      <w:pPr>
        <w:spacing w:line="276" w:lineRule="auto"/>
        <w:rPr>
          <w:rFonts w:ascii="Calibri" w:hAnsi="Calibri"/>
        </w:rPr>
      </w:pPr>
    </w:p>
    <w:p w14:paraId="598B90FF" w14:textId="77777777" w:rsidR="008523AA" w:rsidRPr="008523AA" w:rsidRDefault="008523AA" w:rsidP="008523AA">
      <w:pPr>
        <w:spacing w:line="276" w:lineRule="auto"/>
        <w:rPr>
          <w:rFonts w:ascii="Calibri" w:hAnsi="Calibri"/>
        </w:rPr>
      </w:pPr>
      <w:r w:rsidRPr="008523AA">
        <w:rPr>
          <w:rFonts w:ascii="Calibri" w:hAnsi="Calibri"/>
        </w:rPr>
        <w:t xml:space="preserve">Jonah thought, “I have to get back to God.” God rescued him at the last second. </w:t>
      </w:r>
    </w:p>
    <w:p w14:paraId="5A466B6A" w14:textId="77777777" w:rsidR="008523AA" w:rsidRPr="008523AA" w:rsidRDefault="008523AA" w:rsidP="008523AA">
      <w:pPr>
        <w:spacing w:line="276" w:lineRule="auto"/>
        <w:rPr>
          <w:rFonts w:ascii="Calibri" w:hAnsi="Calibri"/>
        </w:rPr>
      </w:pPr>
    </w:p>
    <w:p w14:paraId="5A93A71C" w14:textId="77777777" w:rsidR="008523AA" w:rsidRPr="008523AA" w:rsidRDefault="008523AA" w:rsidP="008523AA">
      <w:pPr>
        <w:spacing w:line="276" w:lineRule="auto"/>
        <w:rPr>
          <w:rFonts w:ascii="Calibri" w:hAnsi="Calibri"/>
        </w:rPr>
      </w:pPr>
      <w:r w:rsidRPr="008523AA">
        <w:rPr>
          <w:rFonts w:ascii="Calibri" w:hAnsi="Calibri"/>
        </w:rPr>
        <w:t>It reminds me of Romans 8:</w:t>
      </w:r>
    </w:p>
    <w:p w14:paraId="6D7EC2B2" w14:textId="77777777" w:rsidR="008523AA" w:rsidRPr="008523AA" w:rsidRDefault="008523AA" w:rsidP="008523AA">
      <w:pPr>
        <w:spacing w:line="276" w:lineRule="auto"/>
        <w:rPr>
          <w:rFonts w:ascii="Calibri" w:hAnsi="Calibri"/>
        </w:rPr>
      </w:pPr>
    </w:p>
    <w:p w14:paraId="33002B97" w14:textId="77777777" w:rsidR="008523AA" w:rsidRPr="008523AA" w:rsidRDefault="008523AA" w:rsidP="008523AA">
      <w:pPr>
        <w:spacing w:line="276" w:lineRule="auto"/>
        <w:rPr>
          <w:rFonts w:ascii="Calibri" w:hAnsi="Calibri"/>
        </w:rPr>
      </w:pPr>
      <w:r w:rsidRPr="008523AA">
        <w:rPr>
          <w:rFonts w:ascii="Calibri" w:hAnsi="Calibri"/>
        </w:rPr>
        <w:t xml:space="preserve">“And if the Spirit of him who raised Jesus from the dead lives in you, then he who raised Christ from the dead will also bring your mortal bodies to life through his Spirit who lives in you” (Romans 8:11). </w:t>
      </w:r>
    </w:p>
    <w:p w14:paraId="2894FC2D" w14:textId="77777777" w:rsidR="008523AA" w:rsidRPr="008523AA" w:rsidRDefault="008523AA" w:rsidP="008523AA">
      <w:pPr>
        <w:spacing w:line="276" w:lineRule="auto"/>
        <w:rPr>
          <w:rFonts w:ascii="Calibri" w:hAnsi="Calibri"/>
        </w:rPr>
      </w:pPr>
    </w:p>
    <w:p w14:paraId="769B064A" w14:textId="02CB1046" w:rsidR="008523AA" w:rsidRPr="008523AA" w:rsidRDefault="008523AA" w:rsidP="008523AA">
      <w:pPr>
        <w:spacing w:line="276" w:lineRule="auto"/>
        <w:rPr>
          <w:rFonts w:ascii="Calibri" w:hAnsi="Calibri"/>
        </w:rPr>
      </w:pPr>
      <w:r w:rsidRPr="008523AA">
        <w:rPr>
          <w:rFonts w:ascii="Calibri" w:hAnsi="Calibri"/>
        </w:rPr>
        <w:t xml:space="preserve">I have some great news for you today: Living a resurrected life is possible. Sometimes we look at our own lives and think, “How can I be godly? How can I be Christlike? How can I break addictions and habits? How can I make changes in my life?” We look at what </w:t>
      </w:r>
      <w:r w:rsidRPr="008523AA">
        <w:rPr>
          <w:rFonts w:ascii="Calibri" w:hAnsi="Calibri"/>
          <w:i/>
          <w:iCs/>
        </w:rPr>
        <w:t xml:space="preserve">we </w:t>
      </w:r>
      <w:r w:rsidRPr="008523AA">
        <w:rPr>
          <w:rFonts w:ascii="Calibri" w:hAnsi="Calibri"/>
        </w:rPr>
        <w:t>can do. If you're a Christian, you have the Holy Spirit in you. You’ve got the Spirit of Jesus in you. In fact, the Bible even says that it is the same Spirit that raised Christ from the dead. That's some power! You shouldn't be discouraged or beaten down with the process of spiritual transformation because God is the one who is in you through His Spirit</w:t>
      </w:r>
      <w:r w:rsidR="00F74CD7">
        <w:rPr>
          <w:rFonts w:ascii="Calibri" w:hAnsi="Calibri"/>
        </w:rPr>
        <w:t>,</w:t>
      </w:r>
      <w:r w:rsidRPr="008523AA">
        <w:rPr>
          <w:rFonts w:ascii="Calibri" w:hAnsi="Calibri"/>
        </w:rPr>
        <w:t xml:space="preserve"> who is energizing you and empowering you to make the necessary shifts. </w:t>
      </w:r>
    </w:p>
    <w:p w14:paraId="344D2AB6" w14:textId="77777777" w:rsidR="008523AA" w:rsidRPr="008523AA" w:rsidRDefault="008523AA" w:rsidP="008523AA">
      <w:pPr>
        <w:spacing w:line="276" w:lineRule="auto"/>
        <w:rPr>
          <w:rFonts w:ascii="Calibri" w:hAnsi="Calibri"/>
        </w:rPr>
      </w:pPr>
    </w:p>
    <w:p w14:paraId="0F6C5C44" w14:textId="17777F13" w:rsidR="008523AA" w:rsidRPr="008523AA" w:rsidRDefault="008523AA" w:rsidP="008523AA">
      <w:pPr>
        <w:spacing w:line="276" w:lineRule="auto"/>
        <w:rPr>
          <w:rFonts w:ascii="Calibri" w:hAnsi="Calibri"/>
        </w:rPr>
      </w:pPr>
      <w:r w:rsidRPr="008523AA">
        <w:rPr>
          <w:rFonts w:ascii="Calibri" w:hAnsi="Calibri"/>
        </w:rPr>
        <w:t xml:space="preserve">The Christian life is possible. When I say it's possible, I don't mean it's possible for 2% of people. Sometimes people say to me, “Pastor, I tried the Christian life and it didn't work for me.” If you tried the Christian life and it didn't work, you did what </w:t>
      </w:r>
      <w:r w:rsidRPr="008523AA">
        <w:rPr>
          <w:rFonts w:ascii="Calibri" w:hAnsi="Calibri"/>
          <w:i/>
          <w:iCs/>
        </w:rPr>
        <w:t>you</w:t>
      </w:r>
      <w:r w:rsidRPr="008523AA">
        <w:rPr>
          <w:rFonts w:ascii="Calibri" w:hAnsi="Calibri"/>
        </w:rPr>
        <w:t xml:space="preserve"> could do, but you didn't do what God could do. Being a Christian is not taking a list of dos and don'ts and seeing what you can do. The Christian life is the power of Jesus transforming you into the image of Christ.</w:t>
      </w:r>
    </w:p>
    <w:p w14:paraId="4B1C4F81" w14:textId="77777777" w:rsidR="008523AA" w:rsidRPr="008523AA" w:rsidRDefault="008523AA" w:rsidP="008523AA">
      <w:pPr>
        <w:spacing w:line="276" w:lineRule="auto"/>
        <w:rPr>
          <w:rFonts w:ascii="Calibri" w:hAnsi="Calibri"/>
        </w:rPr>
      </w:pPr>
    </w:p>
    <w:p w14:paraId="1822E78D" w14:textId="77777777" w:rsidR="008523AA" w:rsidRPr="008523AA" w:rsidRDefault="008523AA" w:rsidP="008523AA">
      <w:pPr>
        <w:spacing w:line="276" w:lineRule="auto"/>
        <w:rPr>
          <w:rFonts w:ascii="Calibri" w:hAnsi="Calibri"/>
        </w:rPr>
      </w:pPr>
      <w:r w:rsidRPr="008523AA">
        <w:rPr>
          <w:rFonts w:ascii="Calibri" w:hAnsi="Calibri"/>
        </w:rPr>
        <w:lastRenderedPageBreak/>
        <w:t>“I have been crucified with Christ. It is no longer I who lives, but Christ who lives in me. The life I now live in the flesh I live by faith in the Son of God, who loved me and gave himself for me” (Galatians 2:20).</w:t>
      </w:r>
    </w:p>
    <w:p w14:paraId="0E19BDFA" w14:textId="77777777" w:rsidR="008523AA" w:rsidRPr="008523AA" w:rsidRDefault="008523AA" w:rsidP="008523AA">
      <w:pPr>
        <w:spacing w:line="276" w:lineRule="auto"/>
        <w:rPr>
          <w:rFonts w:ascii="Calibri" w:hAnsi="Calibri"/>
        </w:rPr>
      </w:pPr>
    </w:p>
    <w:p w14:paraId="0C99EAAD" w14:textId="77777777" w:rsidR="008523AA" w:rsidRPr="008523AA" w:rsidRDefault="008523AA" w:rsidP="008523AA">
      <w:pPr>
        <w:spacing w:line="276" w:lineRule="auto"/>
        <w:rPr>
          <w:rFonts w:ascii="Calibri" w:hAnsi="Calibri"/>
        </w:rPr>
      </w:pPr>
      <w:r w:rsidRPr="008523AA">
        <w:rPr>
          <w:rFonts w:ascii="Calibri" w:hAnsi="Calibri"/>
        </w:rPr>
        <w:t xml:space="preserve">It is the life of Jesus that’s coming out of me. </w:t>
      </w:r>
    </w:p>
    <w:p w14:paraId="07CCB3EF" w14:textId="77777777" w:rsidR="008523AA" w:rsidRPr="008523AA" w:rsidRDefault="008523AA" w:rsidP="008523AA">
      <w:pPr>
        <w:spacing w:line="276" w:lineRule="auto"/>
        <w:rPr>
          <w:rFonts w:ascii="Calibri" w:hAnsi="Calibri"/>
        </w:rPr>
      </w:pPr>
    </w:p>
    <w:p w14:paraId="531F9D6F" w14:textId="3AD8DE75" w:rsidR="008523AA" w:rsidRPr="008523AA" w:rsidRDefault="008523AA" w:rsidP="008523AA">
      <w:pPr>
        <w:spacing w:line="276" w:lineRule="auto"/>
        <w:rPr>
          <w:rFonts w:ascii="Calibri" w:hAnsi="Calibri"/>
        </w:rPr>
      </w:pPr>
      <w:r w:rsidRPr="008523AA">
        <w:rPr>
          <w:rFonts w:ascii="Calibri" w:hAnsi="Calibri"/>
        </w:rPr>
        <w:t>When I was 18 years old, my parents got a divorce. I never had a normal conversation with my dad from that point on. My dad abandoned our family. It was a very nasty divorce. It was very hurtful. Your senior year in high school is supposed to be one of the greatest years of your life. I literally don't even remember most of my senior year of high school because my parents were split up. We were living with different people. My dad was making threats against my mom</w:t>
      </w:r>
      <w:r w:rsidR="0059311F">
        <w:rPr>
          <w:rFonts w:ascii="Calibri" w:hAnsi="Calibri"/>
        </w:rPr>
        <w:t>,</w:t>
      </w:r>
      <w:r w:rsidRPr="008523AA">
        <w:rPr>
          <w:rFonts w:ascii="Calibri" w:hAnsi="Calibri"/>
        </w:rPr>
        <w:t xml:space="preserve"> my brother</w:t>
      </w:r>
      <w:r w:rsidR="0059311F">
        <w:rPr>
          <w:rFonts w:ascii="Calibri" w:hAnsi="Calibri"/>
        </w:rPr>
        <w:t>,</w:t>
      </w:r>
      <w:r w:rsidRPr="008523AA">
        <w:rPr>
          <w:rFonts w:ascii="Calibri" w:hAnsi="Calibri"/>
        </w:rPr>
        <w:t xml:space="preserve"> and I. It was a big mess.</w:t>
      </w:r>
    </w:p>
    <w:p w14:paraId="7EE77B58" w14:textId="77777777" w:rsidR="008523AA" w:rsidRPr="008523AA" w:rsidRDefault="008523AA" w:rsidP="008523AA">
      <w:pPr>
        <w:spacing w:line="276" w:lineRule="auto"/>
        <w:rPr>
          <w:rFonts w:ascii="Calibri" w:hAnsi="Calibri"/>
        </w:rPr>
      </w:pPr>
    </w:p>
    <w:p w14:paraId="1173DEE0" w14:textId="69763F32" w:rsidR="008523AA" w:rsidRPr="008523AA" w:rsidRDefault="008523AA" w:rsidP="008523AA">
      <w:pPr>
        <w:spacing w:line="276" w:lineRule="auto"/>
        <w:rPr>
          <w:rFonts w:ascii="Calibri" w:hAnsi="Calibri"/>
        </w:rPr>
      </w:pPr>
      <w:r w:rsidRPr="008523AA">
        <w:rPr>
          <w:rFonts w:ascii="Calibri" w:hAnsi="Calibri"/>
        </w:rPr>
        <w:t>I'll tell you, even though I went through that hardship, I never hated my dad. I was never bitter towards my dad. I was hurt by my dad, but I never hated my dad. I believe that's because I have the power of Jesus</w:t>
      </w:r>
      <w:r w:rsidR="0059311F">
        <w:rPr>
          <w:rFonts w:ascii="Calibri" w:hAnsi="Calibri"/>
        </w:rPr>
        <w:t xml:space="preserve"> </w:t>
      </w:r>
      <w:r w:rsidRPr="008523AA">
        <w:rPr>
          <w:rFonts w:ascii="Calibri" w:hAnsi="Calibri"/>
        </w:rPr>
        <w:t xml:space="preserve">in me to help me not do what is natural. When people hurt us, it's natural to hate. It's natural to be bitter. That's the natural person. That’s the natural woman. That's the natural man. The supernatural person is infused by the power of Jesus, who says, “I don't have to hate my enemies. I can actually love my enemies.” That's God. That's the power of Jesus. That’s what we need more than anything else. </w:t>
      </w:r>
    </w:p>
    <w:p w14:paraId="2539ED40" w14:textId="77777777" w:rsidR="008523AA" w:rsidRPr="008523AA" w:rsidRDefault="008523AA" w:rsidP="008523AA">
      <w:pPr>
        <w:spacing w:line="276" w:lineRule="auto"/>
        <w:rPr>
          <w:rFonts w:ascii="Calibri" w:hAnsi="Calibri"/>
        </w:rPr>
      </w:pPr>
    </w:p>
    <w:p w14:paraId="3A4F7ABB" w14:textId="77777777" w:rsidR="008523AA" w:rsidRPr="008523AA" w:rsidRDefault="008523AA" w:rsidP="008523AA">
      <w:pPr>
        <w:spacing w:line="276" w:lineRule="auto"/>
        <w:rPr>
          <w:rFonts w:ascii="Calibri" w:hAnsi="Calibri"/>
        </w:rPr>
      </w:pPr>
      <w:r w:rsidRPr="008523AA">
        <w:rPr>
          <w:rFonts w:ascii="Calibri" w:hAnsi="Calibri"/>
        </w:rPr>
        <w:t>What does the city of Austin need? Austin needs people who are living resurrected lives. What an opportunity. When we wake up in the morning, we ought to remind ourselves, “I've been raised with Christ.” Is there anything better than that?</w:t>
      </w:r>
    </w:p>
    <w:p w14:paraId="1624208B" w14:textId="77777777" w:rsidR="008523AA" w:rsidRPr="008523AA" w:rsidRDefault="008523AA" w:rsidP="008523AA">
      <w:pPr>
        <w:spacing w:line="276" w:lineRule="auto"/>
        <w:rPr>
          <w:rFonts w:ascii="Calibri" w:hAnsi="Calibri"/>
        </w:rPr>
      </w:pPr>
    </w:p>
    <w:p w14:paraId="0301285A" w14:textId="77777777" w:rsidR="008523AA" w:rsidRPr="008523AA" w:rsidRDefault="008523AA" w:rsidP="008523AA">
      <w:pPr>
        <w:spacing w:line="276" w:lineRule="auto"/>
        <w:rPr>
          <w:rFonts w:ascii="Calibri" w:hAnsi="Calibri"/>
        </w:rPr>
      </w:pPr>
      <w:r w:rsidRPr="008523AA">
        <w:rPr>
          <w:rFonts w:ascii="Calibri" w:hAnsi="Calibri"/>
        </w:rPr>
        <w:t>If you’ve been raised with Christ, don't go back to that grave. That grave is a nasty place. Don't start digging things up. Don't unearth the old you. Let that die. God has too much for you.</w:t>
      </w:r>
    </w:p>
    <w:p w14:paraId="5E75AC7B" w14:textId="77777777" w:rsidR="008523AA" w:rsidRPr="008523AA" w:rsidRDefault="008523AA" w:rsidP="008523AA">
      <w:pPr>
        <w:spacing w:line="276" w:lineRule="auto"/>
        <w:rPr>
          <w:rFonts w:ascii="Calibri" w:hAnsi="Calibri"/>
        </w:rPr>
      </w:pPr>
    </w:p>
    <w:p w14:paraId="6366D5D5" w14:textId="77777777" w:rsidR="008523AA" w:rsidRPr="008523AA" w:rsidRDefault="008523AA" w:rsidP="008523AA">
      <w:pPr>
        <w:spacing w:line="276" w:lineRule="auto"/>
        <w:rPr>
          <w:rFonts w:ascii="Calibri" w:hAnsi="Calibri"/>
        </w:rPr>
      </w:pPr>
      <w:r w:rsidRPr="008523AA">
        <w:rPr>
          <w:rFonts w:ascii="Calibri" w:hAnsi="Calibri"/>
        </w:rPr>
        <w:t>I'm troubled. I'm dead. I'm raised.</w:t>
      </w:r>
    </w:p>
    <w:p w14:paraId="7B26337A" w14:textId="77777777" w:rsidR="008523AA" w:rsidRPr="008523AA" w:rsidRDefault="008523AA" w:rsidP="008523AA">
      <w:pPr>
        <w:spacing w:line="276" w:lineRule="auto"/>
        <w:rPr>
          <w:rFonts w:ascii="Calibri" w:hAnsi="Calibri"/>
        </w:rPr>
      </w:pPr>
    </w:p>
    <w:p w14:paraId="0391CD21" w14:textId="77777777" w:rsidR="008523AA" w:rsidRPr="008523AA" w:rsidRDefault="008523AA" w:rsidP="008523AA">
      <w:pPr>
        <w:spacing w:line="276" w:lineRule="auto"/>
        <w:rPr>
          <w:rFonts w:ascii="Calibri" w:hAnsi="Calibri"/>
          <w:b/>
          <w:bCs/>
        </w:rPr>
      </w:pPr>
      <w:r w:rsidRPr="008523AA">
        <w:rPr>
          <w:rFonts w:ascii="Calibri" w:hAnsi="Calibri"/>
          <w:b/>
          <w:bCs/>
        </w:rPr>
        <w:t>4. I Am Changed</w:t>
      </w:r>
    </w:p>
    <w:p w14:paraId="0B771D92" w14:textId="77777777" w:rsidR="008523AA" w:rsidRPr="008523AA" w:rsidRDefault="008523AA" w:rsidP="008523AA">
      <w:pPr>
        <w:spacing w:line="276" w:lineRule="auto"/>
        <w:rPr>
          <w:rFonts w:ascii="Calibri" w:hAnsi="Calibri"/>
        </w:rPr>
      </w:pPr>
    </w:p>
    <w:p w14:paraId="73B60E74" w14:textId="77777777" w:rsidR="008523AA" w:rsidRPr="008523AA" w:rsidRDefault="008523AA" w:rsidP="008523AA">
      <w:pPr>
        <w:spacing w:line="276" w:lineRule="auto"/>
        <w:rPr>
          <w:rFonts w:ascii="Calibri" w:hAnsi="Calibri"/>
        </w:rPr>
      </w:pPr>
      <w:r w:rsidRPr="008523AA">
        <w:rPr>
          <w:rFonts w:ascii="Calibri" w:hAnsi="Calibri"/>
        </w:rPr>
        <w:t>“But as for me, I will sacrifice to you with a voice of thanksgiving. I will fulfill what I have vowed. Salvation belongs to the LORD” (Jonah 2:9).</w:t>
      </w:r>
    </w:p>
    <w:p w14:paraId="2A555C9F" w14:textId="77777777" w:rsidR="008523AA" w:rsidRPr="008523AA" w:rsidRDefault="008523AA" w:rsidP="008523AA">
      <w:pPr>
        <w:spacing w:line="276" w:lineRule="auto"/>
        <w:rPr>
          <w:rFonts w:ascii="Calibri" w:hAnsi="Calibri"/>
        </w:rPr>
      </w:pPr>
    </w:p>
    <w:p w14:paraId="27CF0991" w14:textId="77777777" w:rsidR="008523AA" w:rsidRPr="008523AA" w:rsidRDefault="008523AA" w:rsidP="008523AA">
      <w:pPr>
        <w:spacing w:line="276" w:lineRule="auto"/>
        <w:rPr>
          <w:rFonts w:ascii="Calibri" w:hAnsi="Calibri"/>
        </w:rPr>
      </w:pPr>
      <w:r w:rsidRPr="008523AA">
        <w:rPr>
          <w:rFonts w:ascii="Calibri" w:hAnsi="Calibri"/>
        </w:rPr>
        <w:t xml:space="preserve">I will sacrifice to you. Revival has to be private before it can be public. Jonah is alone with God in the belly of this whale. This change starts with repentance of sins. </w:t>
      </w:r>
    </w:p>
    <w:p w14:paraId="4CAED64B" w14:textId="77777777" w:rsidR="008523AA" w:rsidRPr="008523AA" w:rsidRDefault="008523AA" w:rsidP="008523AA">
      <w:pPr>
        <w:spacing w:line="276" w:lineRule="auto"/>
        <w:rPr>
          <w:rFonts w:ascii="Calibri" w:hAnsi="Calibri"/>
        </w:rPr>
      </w:pPr>
    </w:p>
    <w:p w14:paraId="6A5FD42F" w14:textId="77777777" w:rsidR="008523AA" w:rsidRPr="008523AA" w:rsidRDefault="008523AA" w:rsidP="008523AA">
      <w:pPr>
        <w:spacing w:line="276" w:lineRule="auto"/>
        <w:rPr>
          <w:rFonts w:ascii="Calibri" w:hAnsi="Calibri"/>
        </w:rPr>
      </w:pPr>
      <w:r w:rsidRPr="008523AA">
        <w:rPr>
          <w:rFonts w:ascii="Calibri" w:hAnsi="Calibri"/>
        </w:rPr>
        <w:t>This is not a popular topic, but I want to tell it to you straight today because you can't live a resurrected life if you don't understand repentance. Repentance is when you get honest before God. “God, I've been going my way.” Repentance literally means to change your mind. “God, I was going down the path of addiction, I was going down the path of sin. I was going down the path of (fill in the blank), but I don't want to do that anymore. I'm going to change directions. I’m going to go this way.” That’s what it means to be changed. It starts with repentance. This is Jonah in the belly of this fish. “God, I'm sorry. That was wrong of me.”</w:t>
      </w:r>
    </w:p>
    <w:p w14:paraId="795C0036" w14:textId="77777777" w:rsidR="008523AA" w:rsidRPr="008523AA" w:rsidRDefault="008523AA" w:rsidP="008523AA">
      <w:pPr>
        <w:spacing w:line="276" w:lineRule="auto"/>
        <w:rPr>
          <w:rFonts w:ascii="Calibri" w:hAnsi="Calibri"/>
        </w:rPr>
      </w:pPr>
    </w:p>
    <w:p w14:paraId="59812275" w14:textId="77777777" w:rsidR="008523AA" w:rsidRPr="008523AA" w:rsidRDefault="008523AA" w:rsidP="008523AA">
      <w:pPr>
        <w:spacing w:line="276" w:lineRule="auto"/>
        <w:rPr>
          <w:rFonts w:ascii="Calibri" w:hAnsi="Calibri"/>
        </w:rPr>
      </w:pPr>
      <w:r w:rsidRPr="008523AA">
        <w:rPr>
          <w:rFonts w:ascii="Calibri" w:hAnsi="Calibri"/>
        </w:rPr>
        <w:t xml:space="preserve">Why are we so afraid to come clean with God? First of all, God already knows everything that you did anyway. You have no secrets on God. Number two, the response of God is always love and grace. </w:t>
      </w:r>
    </w:p>
    <w:p w14:paraId="4A13D2AC" w14:textId="77777777" w:rsidR="008523AA" w:rsidRPr="008523AA" w:rsidRDefault="008523AA" w:rsidP="008523AA">
      <w:pPr>
        <w:spacing w:line="276" w:lineRule="auto"/>
        <w:rPr>
          <w:rFonts w:ascii="Calibri" w:hAnsi="Calibri"/>
        </w:rPr>
      </w:pPr>
    </w:p>
    <w:p w14:paraId="7585E719" w14:textId="78635D2B" w:rsidR="008523AA" w:rsidRPr="008523AA" w:rsidRDefault="008523AA" w:rsidP="008523AA">
      <w:pPr>
        <w:spacing w:line="276" w:lineRule="auto"/>
        <w:rPr>
          <w:rFonts w:ascii="Calibri" w:hAnsi="Calibri"/>
        </w:rPr>
      </w:pPr>
      <w:r w:rsidRPr="008523AA">
        <w:rPr>
          <w:rFonts w:ascii="Calibri" w:hAnsi="Calibri"/>
        </w:rPr>
        <w:t xml:space="preserve">In Luke 15, when the prodigal son runs home, what does the father do? He doesn't slam the door. He welcomes him with a loving embrace. We should not be afraid of repentance. Repentance shouldn't be a dirty word. It should be a celebrated word. Truth be known, we all need to do some repentance probably every day. Let's keep it real today. </w:t>
      </w:r>
    </w:p>
    <w:p w14:paraId="2CFFA963" w14:textId="77777777" w:rsidR="008523AA" w:rsidRPr="008523AA" w:rsidRDefault="008523AA" w:rsidP="008523AA">
      <w:pPr>
        <w:spacing w:line="276" w:lineRule="auto"/>
        <w:rPr>
          <w:rFonts w:ascii="Calibri" w:hAnsi="Calibri"/>
        </w:rPr>
      </w:pPr>
    </w:p>
    <w:p w14:paraId="671205D1" w14:textId="6922F15B" w:rsidR="008523AA" w:rsidRPr="008523AA" w:rsidRDefault="008523AA" w:rsidP="008523AA">
      <w:pPr>
        <w:spacing w:line="276" w:lineRule="auto"/>
        <w:rPr>
          <w:rFonts w:ascii="Calibri" w:hAnsi="Calibri"/>
        </w:rPr>
      </w:pPr>
      <w:r w:rsidRPr="008523AA">
        <w:rPr>
          <w:rFonts w:ascii="Calibri" w:hAnsi="Calibri"/>
        </w:rPr>
        <w:t>In the Old Testament, people approached God with bloody sacrifices. Notice he says here, “I will sacrifice to you with the voice of thanksgiving.” People approached God through the blood of animals. Now, because Jesus was the Lamb of God</w:t>
      </w:r>
      <w:r w:rsidR="007F2D22">
        <w:rPr>
          <w:rFonts w:ascii="Calibri" w:hAnsi="Calibri"/>
        </w:rPr>
        <w:t>,</w:t>
      </w:r>
      <w:r w:rsidRPr="008523AA">
        <w:rPr>
          <w:rFonts w:ascii="Calibri" w:hAnsi="Calibri"/>
        </w:rPr>
        <w:t xml:space="preserve"> we approach God by the blood of Jesus. </w:t>
      </w:r>
    </w:p>
    <w:p w14:paraId="39760E60" w14:textId="77777777" w:rsidR="008523AA" w:rsidRPr="008523AA" w:rsidRDefault="008523AA" w:rsidP="008523AA">
      <w:pPr>
        <w:spacing w:line="276" w:lineRule="auto"/>
        <w:rPr>
          <w:rFonts w:ascii="Calibri" w:hAnsi="Calibri"/>
        </w:rPr>
      </w:pPr>
    </w:p>
    <w:p w14:paraId="01123E7D" w14:textId="77777777" w:rsidR="008523AA" w:rsidRPr="008523AA" w:rsidRDefault="008523AA" w:rsidP="008523AA">
      <w:pPr>
        <w:spacing w:line="276" w:lineRule="auto"/>
        <w:rPr>
          <w:rFonts w:ascii="Calibri" w:hAnsi="Calibri"/>
        </w:rPr>
      </w:pPr>
      <w:r w:rsidRPr="008523AA">
        <w:rPr>
          <w:rFonts w:ascii="Calibri" w:hAnsi="Calibri"/>
        </w:rPr>
        <w:t xml:space="preserve">Do we find the concept of atonement and the concept of the gospel in Jonah 2? Yes, we do. Right here. “I will sacrifice to you with the voice of thanksgiving.” We come to God through His Son, Jesus, who is the sacrificial lamb for our sins. When we do that, we find grace. </w:t>
      </w:r>
    </w:p>
    <w:p w14:paraId="33F3EB12" w14:textId="77777777" w:rsidR="008523AA" w:rsidRPr="008523AA" w:rsidRDefault="008523AA" w:rsidP="008523AA">
      <w:pPr>
        <w:spacing w:line="276" w:lineRule="auto"/>
        <w:rPr>
          <w:rFonts w:ascii="Calibri" w:hAnsi="Calibri"/>
        </w:rPr>
      </w:pPr>
    </w:p>
    <w:p w14:paraId="2F8DEB15" w14:textId="77777777" w:rsidR="008523AA" w:rsidRPr="008523AA" w:rsidRDefault="008523AA" w:rsidP="008523AA">
      <w:pPr>
        <w:spacing w:line="276" w:lineRule="auto"/>
        <w:rPr>
          <w:rFonts w:ascii="Calibri" w:hAnsi="Calibri"/>
        </w:rPr>
      </w:pPr>
      <w:r w:rsidRPr="008523AA">
        <w:rPr>
          <w:rFonts w:ascii="Calibri" w:hAnsi="Calibri"/>
        </w:rPr>
        <w:t>“Salvation belongs to the LORD” (Jonah 2:9).</w:t>
      </w:r>
    </w:p>
    <w:p w14:paraId="728045ED" w14:textId="77777777" w:rsidR="008523AA" w:rsidRPr="008523AA" w:rsidRDefault="008523AA" w:rsidP="008523AA">
      <w:pPr>
        <w:spacing w:line="276" w:lineRule="auto"/>
        <w:rPr>
          <w:rFonts w:ascii="Calibri" w:hAnsi="Calibri"/>
        </w:rPr>
      </w:pPr>
    </w:p>
    <w:p w14:paraId="3E078D9F" w14:textId="260DBDFA" w:rsidR="008523AA" w:rsidRPr="008523AA" w:rsidRDefault="008523AA" w:rsidP="008523AA">
      <w:pPr>
        <w:spacing w:line="276" w:lineRule="auto"/>
        <w:rPr>
          <w:rFonts w:ascii="Calibri" w:hAnsi="Calibri"/>
        </w:rPr>
      </w:pPr>
      <w:r w:rsidRPr="008523AA">
        <w:rPr>
          <w:rFonts w:ascii="Calibri" w:hAnsi="Calibri"/>
        </w:rPr>
        <w:t>Salvation is by grace. It was grace that sent that whale to swallow Jonah. It was grace that sent a nasty storm. It was grace that said to Jonah in Jonah 3:1</w:t>
      </w:r>
      <w:r w:rsidR="007F2D22">
        <w:rPr>
          <w:rFonts w:ascii="Calibri" w:hAnsi="Calibri"/>
        </w:rPr>
        <w:t xml:space="preserve"> –</w:t>
      </w:r>
      <w:r w:rsidRPr="008523AA">
        <w:rPr>
          <w:rFonts w:ascii="Calibri" w:hAnsi="Calibri"/>
        </w:rPr>
        <w:t xml:space="preserve"> “</w:t>
      </w:r>
      <w:r w:rsidR="007F2D22">
        <w:rPr>
          <w:rFonts w:ascii="Calibri" w:hAnsi="Calibri"/>
        </w:rPr>
        <w:t>Then</w:t>
      </w:r>
      <w:r w:rsidRPr="008523AA">
        <w:rPr>
          <w:rFonts w:ascii="Calibri" w:hAnsi="Calibri"/>
        </w:rPr>
        <w:t xml:space="preserve"> the word of the LORD came to Jonah a second time.” That was grace. All the way through the story of Jonah – grace. There's grace at the city of Nineveh. There's grace when the sailors start calling on the name of the Lord in Jonah 1. All the way through the four chapters of Jonah – grace. Beautiful. </w:t>
      </w:r>
    </w:p>
    <w:p w14:paraId="42D0D9DD" w14:textId="77777777" w:rsidR="008523AA" w:rsidRPr="008523AA" w:rsidRDefault="008523AA" w:rsidP="008523AA">
      <w:pPr>
        <w:spacing w:line="276" w:lineRule="auto"/>
        <w:rPr>
          <w:rFonts w:ascii="Calibri" w:hAnsi="Calibri"/>
        </w:rPr>
      </w:pPr>
    </w:p>
    <w:p w14:paraId="6142C99A" w14:textId="77777777" w:rsidR="008523AA" w:rsidRPr="008523AA" w:rsidRDefault="008523AA" w:rsidP="008523AA">
      <w:pPr>
        <w:spacing w:line="276" w:lineRule="auto"/>
        <w:rPr>
          <w:rFonts w:ascii="Calibri" w:hAnsi="Calibri"/>
          <w:b/>
          <w:bCs/>
        </w:rPr>
      </w:pPr>
      <w:r w:rsidRPr="008523AA">
        <w:rPr>
          <w:rFonts w:ascii="Calibri" w:hAnsi="Calibri"/>
          <w:b/>
          <w:bCs/>
        </w:rPr>
        <w:t>5. I Am Grateful</w:t>
      </w:r>
    </w:p>
    <w:p w14:paraId="5A3CFC60" w14:textId="77777777" w:rsidR="008523AA" w:rsidRPr="008523AA" w:rsidRDefault="008523AA" w:rsidP="008523AA">
      <w:pPr>
        <w:spacing w:line="276" w:lineRule="auto"/>
        <w:rPr>
          <w:rFonts w:ascii="Calibri" w:hAnsi="Calibri"/>
        </w:rPr>
      </w:pPr>
    </w:p>
    <w:p w14:paraId="70AACA23" w14:textId="77777777" w:rsidR="008523AA" w:rsidRPr="008523AA" w:rsidRDefault="008523AA" w:rsidP="008523AA">
      <w:pPr>
        <w:spacing w:line="276" w:lineRule="auto"/>
        <w:rPr>
          <w:rFonts w:ascii="Calibri" w:hAnsi="Calibri"/>
        </w:rPr>
      </w:pPr>
      <w:r w:rsidRPr="008523AA">
        <w:rPr>
          <w:rFonts w:ascii="Calibri" w:hAnsi="Calibri"/>
        </w:rPr>
        <w:lastRenderedPageBreak/>
        <w:t xml:space="preserve">The last phrase says salvation is possible, which leads us to be grateful. The process of spiritual awakening is being grateful to God. </w:t>
      </w:r>
    </w:p>
    <w:p w14:paraId="631983B1" w14:textId="77777777" w:rsidR="008523AA" w:rsidRPr="008523AA" w:rsidRDefault="008523AA" w:rsidP="008523AA">
      <w:pPr>
        <w:spacing w:line="276" w:lineRule="auto"/>
        <w:rPr>
          <w:rFonts w:ascii="Calibri" w:hAnsi="Calibri"/>
        </w:rPr>
      </w:pPr>
    </w:p>
    <w:p w14:paraId="64DE1B8E" w14:textId="77777777" w:rsidR="008523AA" w:rsidRPr="008523AA" w:rsidRDefault="008523AA" w:rsidP="008523AA">
      <w:pPr>
        <w:spacing w:line="276" w:lineRule="auto"/>
        <w:rPr>
          <w:rFonts w:ascii="Calibri" w:hAnsi="Calibri"/>
        </w:rPr>
      </w:pPr>
      <w:r w:rsidRPr="008523AA">
        <w:rPr>
          <w:rFonts w:ascii="Calibri" w:hAnsi="Calibri"/>
        </w:rPr>
        <w:t xml:space="preserve">“But as for me, I will sacrifice to you with the voice of thanksgiving. I will fulfill what I vowed. Salvation belongs to the LORD” (Jonah 2:9). </w:t>
      </w:r>
    </w:p>
    <w:p w14:paraId="37D3F2E6" w14:textId="77777777" w:rsidR="008523AA" w:rsidRPr="008523AA" w:rsidRDefault="008523AA" w:rsidP="008523AA">
      <w:pPr>
        <w:spacing w:line="276" w:lineRule="auto"/>
        <w:rPr>
          <w:rFonts w:ascii="Calibri" w:hAnsi="Calibri"/>
        </w:rPr>
      </w:pPr>
    </w:p>
    <w:p w14:paraId="591A3300" w14:textId="77777777" w:rsidR="008523AA" w:rsidRPr="008523AA" w:rsidRDefault="008523AA" w:rsidP="008523AA">
      <w:pPr>
        <w:spacing w:line="276" w:lineRule="auto"/>
        <w:rPr>
          <w:rFonts w:ascii="Calibri" w:hAnsi="Calibri"/>
        </w:rPr>
      </w:pPr>
      <w:r w:rsidRPr="008523AA">
        <w:rPr>
          <w:rFonts w:ascii="Calibri" w:hAnsi="Calibri"/>
        </w:rPr>
        <w:t>Jonah's response is thanksgiving to God. Jonah was not thankful that God had delivered him from the fish because God had not delivered him yet. He's still in the belly of the whale when he says this in Jonah 2. He was not thankful that God was going to deliver him because he had no idea what God was going to do. What he was thankful for is that God had turned his rebellious heart back to Him, and he called on the Lord one more time.</w:t>
      </w:r>
    </w:p>
    <w:p w14:paraId="5D2371D9" w14:textId="77777777" w:rsidR="008523AA" w:rsidRPr="008523AA" w:rsidRDefault="008523AA" w:rsidP="008523AA">
      <w:pPr>
        <w:spacing w:line="276" w:lineRule="auto"/>
        <w:rPr>
          <w:rFonts w:ascii="Calibri" w:hAnsi="Calibri"/>
        </w:rPr>
      </w:pPr>
    </w:p>
    <w:p w14:paraId="33D36C6C" w14:textId="77777777" w:rsidR="008523AA" w:rsidRPr="008523AA" w:rsidRDefault="008523AA" w:rsidP="008523AA">
      <w:pPr>
        <w:spacing w:line="276" w:lineRule="auto"/>
        <w:rPr>
          <w:rFonts w:ascii="Calibri" w:hAnsi="Calibri"/>
        </w:rPr>
      </w:pPr>
      <w:r w:rsidRPr="008523AA">
        <w:rPr>
          <w:rFonts w:ascii="Calibri" w:hAnsi="Calibri"/>
        </w:rPr>
        <w:t>What that means is we have to turn to God, not because we think God is going to do something for us. We have to turn to God because it's the right thing to do. When that happens, then we have a spirit of thanksgiving. Grace leads us to be grateful.</w:t>
      </w:r>
    </w:p>
    <w:p w14:paraId="50F335DD" w14:textId="77777777" w:rsidR="008523AA" w:rsidRPr="008523AA" w:rsidRDefault="008523AA" w:rsidP="008523AA">
      <w:pPr>
        <w:spacing w:line="276" w:lineRule="auto"/>
        <w:rPr>
          <w:rFonts w:ascii="Calibri" w:hAnsi="Calibri"/>
        </w:rPr>
      </w:pPr>
    </w:p>
    <w:p w14:paraId="1D6635D4" w14:textId="4FB20253" w:rsidR="008523AA" w:rsidRPr="008523AA" w:rsidRDefault="008523AA" w:rsidP="008523AA">
      <w:pPr>
        <w:spacing w:line="276" w:lineRule="auto"/>
        <w:rPr>
          <w:rFonts w:ascii="Calibri" w:hAnsi="Calibri"/>
        </w:rPr>
      </w:pPr>
      <w:r w:rsidRPr="008523AA">
        <w:rPr>
          <w:rFonts w:ascii="Calibri" w:hAnsi="Calibri"/>
        </w:rPr>
        <w:t>You’re going to be there early the next couple weeks, but you're doing it because you're grateful to God. Please don't serve at Edge Church because you think I'm nice. Serve at Edge Church because you're grateful that God has redeemed you and transformed you, and you want to touch people. That’s the mindset</w:t>
      </w:r>
      <w:r w:rsidR="00F2159D">
        <w:rPr>
          <w:rFonts w:ascii="Calibri" w:hAnsi="Calibri"/>
        </w:rPr>
        <w:t>. T</w:t>
      </w:r>
      <w:r w:rsidRPr="008523AA">
        <w:rPr>
          <w:rFonts w:ascii="Calibri" w:hAnsi="Calibri"/>
        </w:rPr>
        <w:t>hat's the mentality. I'm grateful to God. In times when we hit rock bottom, we have to turn to the Lord. It’s never too late for God to intervene.</w:t>
      </w:r>
    </w:p>
    <w:p w14:paraId="752BD7FC" w14:textId="77777777" w:rsidR="008523AA" w:rsidRPr="008523AA" w:rsidRDefault="008523AA" w:rsidP="008523AA">
      <w:pPr>
        <w:spacing w:line="276" w:lineRule="auto"/>
        <w:rPr>
          <w:rFonts w:ascii="Calibri" w:hAnsi="Calibri"/>
        </w:rPr>
      </w:pPr>
    </w:p>
    <w:p w14:paraId="2E09D3D0" w14:textId="77777777" w:rsidR="008523AA" w:rsidRPr="008523AA" w:rsidRDefault="008523AA" w:rsidP="008523AA">
      <w:pPr>
        <w:spacing w:line="276" w:lineRule="auto"/>
        <w:rPr>
          <w:rFonts w:ascii="Calibri" w:hAnsi="Calibri"/>
        </w:rPr>
      </w:pPr>
      <w:r w:rsidRPr="008523AA">
        <w:rPr>
          <w:rFonts w:ascii="Calibri" w:hAnsi="Calibri"/>
        </w:rPr>
        <w:t xml:space="preserve">Jonah thought it was game over. Jonah thought he had taken his last breath. God was not finished. God is not finished with you. God is not finished with the city of Austin, by the way. Let’s just put the devil on notice. God is not finished. </w:t>
      </w:r>
    </w:p>
    <w:p w14:paraId="4A0F9061" w14:textId="77777777" w:rsidR="008523AA" w:rsidRPr="008523AA" w:rsidRDefault="008523AA" w:rsidP="008523AA">
      <w:pPr>
        <w:spacing w:line="276" w:lineRule="auto"/>
        <w:rPr>
          <w:rFonts w:ascii="Calibri" w:hAnsi="Calibri"/>
        </w:rPr>
      </w:pPr>
    </w:p>
    <w:p w14:paraId="5222AD75" w14:textId="77777777" w:rsidR="008523AA" w:rsidRPr="008523AA" w:rsidRDefault="008523AA" w:rsidP="008523AA">
      <w:pPr>
        <w:spacing w:line="276" w:lineRule="auto"/>
        <w:rPr>
          <w:rFonts w:ascii="Calibri" w:hAnsi="Calibri"/>
        </w:rPr>
      </w:pPr>
      <w:r w:rsidRPr="008523AA">
        <w:rPr>
          <w:rFonts w:ascii="Calibri" w:hAnsi="Calibri"/>
        </w:rPr>
        <w:t>I am troubled. I am dead. I am raised. I am changed. I am grateful.</w:t>
      </w:r>
    </w:p>
    <w:p w14:paraId="176541A4" w14:textId="77777777" w:rsidR="008523AA" w:rsidRPr="008523AA" w:rsidRDefault="008523AA" w:rsidP="008523AA">
      <w:pPr>
        <w:spacing w:line="276" w:lineRule="auto"/>
        <w:rPr>
          <w:rFonts w:ascii="Calibri" w:hAnsi="Calibri"/>
        </w:rPr>
      </w:pPr>
    </w:p>
    <w:p w14:paraId="2293E5C8" w14:textId="77777777" w:rsidR="008523AA" w:rsidRPr="008523AA" w:rsidRDefault="008523AA" w:rsidP="008523AA">
      <w:pPr>
        <w:spacing w:line="276" w:lineRule="auto"/>
        <w:rPr>
          <w:rFonts w:ascii="Calibri" w:hAnsi="Calibri"/>
        </w:rPr>
      </w:pPr>
      <w:r w:rsidRPr="008523AA">
        <w:rPr>
          <w:rFonts w:ascii="Calibri" w:hAnsi="Calibri"/>
        </w:rPr>
        <w:br w:type="page"/>
      </w:r>
    </w:p>
    <w:p w14:paraId="1EE2DBC9" w14:textId="77777777" w:rsidR="008523AA" w:rsidRPr="008523AA" w:rsidRDefault="008523AA" w:rsidP="008523AA">
      <w:pPr>
        <w:spacing w:line="276" w:lineRule="auto"/>
        <w:rPr>
          <w:rFonts w:ascii="Calibri" w:hAnsi="Calibri"/>
          <w:b/>
          <w:bCs/>
          <w:sz w:val="28"/>
          <w:szCs w:val="28"/>
          <w:u w:val="single"/>
        </w:rPr>
      </w:pPr>
      <w:r w:rsidRPr="008523AA">
        <w:rPr>
          <w:rFonts w:ascii="Calibri" w:hAnsi="Calibri"/>
          <w:b/>
          <w:bCs/>
          <w:sz w:val="28"/>
          <w:szCs w:val="28"/>
          <w:u w:val="single"/>
        </w:rPr>
        <w:lastRenderedPageBreak/>
        <w:t>OUTLINE</w:t>
      </w:r>
    </w:p>
    <w:p w14:paraId="0016755B" w14:textId="77777777" w:rsidR="008523AA" w:rsidRPr="008523AA" w:rsidRDefault="008523AA" w:rsidP="008523AA">
      <w:pPr>
        <w:spacing w:line="276" w:lineRule="auto"/>
        <w:rPr>
          <w:rFonts w:ascii="Calibri" w:hAnsi="Calibri"/>
          <w:b/>
          <w:bCs/>
          <w:u w:val="single"/>
        </w:rPr>
      </w:pPr>
    </w:p>
    <w:p w14:paraId="78A0D489" w14:textId="77777777" w:rsidR="008523AA" w:rsidRPr="008523AA" w:rsidRDefault="008523AA" w:rsidP="008523AA">
      <w:pPr>
        <w:spacing w:line="276" w:lineRule="auto"/>
        <w:rPr>
          <w:rFonts w:ascii="Calibri" w:hAnsi="Calibri"/>
          <w:b/>
          <w:bCs/>
        </w:rPr>
      </w:pPr>
      <w:r w:rsidRPr="008523AA">
        <w:rPr>
          <w:rFonts w:ascii="Calibri" w:hAnsi="Calibri"/>
          <w:b/>
          <w:bCs/>
        </w:rPr>
        <w:t>1. I Am Troubled</w:t>
      </w:r>
    </w:p>
    <w:p w14:paraId="4D06799E" w14:textId="77777777" w:rsidR="008523AA" w:rsidRPr="008523AA" w:rsidRDefault="008523AA" w:rsidP="008523AA">
      <w:pPr>
        <w:spacing w:line="276" w:lineRule="auto"/>
        <w:rPr>
          <w:rFonts w:ascii="Calibri" w:hAnsi="Calibri"/>
          <w:b/>
          <w:bCs/>
        </w:rPr>
      </w:pPr>
    </w:p>
    <w:p w14:paraId="0C746E74" w14:textId="77777777" w:rsidR="008523AA" w:rsidRPr="008523AA" w:rsidRDefault="008523AA" w:rsidP="008523AA">
      <w:pPr>
        <w:spacing w:line="276" w:lineRule="auto"/>
        <w:rPr>
          <w:rFonts w:ascii="Calibri" w:hAnsi="Calibri"/>
        </w:rPr>
      </w:pPr>
      <w:r w:rsidRPr="008523AA">
        <w:rPr>
          <w:rFonts w:ascii="Calibri" w:hAnsi="Calibri"/>
        </w:rPr>
        <w:t xml:space="preserve">“I called to the LORD in my distress, and he answered me. I cried out for help from deep inside </w:t>
      </w:r>
      <w:proofErr w:type="spellStart"/>
      <w:r w:rsidRPr="008523AA">
        <w:rPr>
          <w:rFonts w:ascii="Calibri" w:hAnsi="Calibri"/>
        </w:rPr>
        <w:t>Sheol</w:t>
      </w:r>
      <w:proofErr w:type="spellEnd"/>
      <w:r w:rsidRPr="008523AA">
        <w:rPr>
          <w:rFonts w:ascii="Calibri" w:hAnsi="Calibri"/>
        </w:rPr>
        <w:t xml:space="preserve">; you heard my voice. For you threw me into the depths into the heart of the seas, and the current overcame me. All your breakers and your billows swept over me.” </w:t>
      </w:r>
    </w:p>
    <w:p w14:paraId="69BE19A0" w14:textId="77777777" w:rsidR="008523AA" w:rsidRPr="008523AA" w:rsidRDefault="008523AA" w:rsidP="008523AA">
      <w:pPr>
        <w:spacing w:line="276" w:lineRule="auto"/>
        <w:rPr>
          <w:rFonts w:ascii="Calibri" w:hAnsi="Calibri"/>
        </w:rPr>
      </w:pPr>
      <w:r w:rsidRPr="008523AA">
        <w:rPr>
          <w:rFonts w:ascii="Calibri" w:hAnsi="Calibri"/>
        </w:rPr>
        <w:t>Jonah 2:2-3 (CSB)</w:t>
      </w:r>
    </w:p>
    <w:p w14:paraId="3CEA05E3" w14:textId="77777777" w:rsidR="008523AA" w:rsidRPr="008523AA" w:rsidRDefault="008523AA" w:rsidP="008523AA">
      <w:pPr>
        <w:spacing w:line="276" w:lineRule="auto"/>
        <w:rPr>
          <w:rFonts w:ascii="Calibri" w:hAnsi="Calibri"/>
        </w:rPr>
      </w:pPr>
    </w:p>
    <w:p w14:paraId="78F0AB7B" w14:textId="77777777" w:rsidR="008523AA" w:rsidRPr="008523AA" w:rsidRDefault="008523AA" w:rsidP="008523AA">
      <w:pPr>
        <w:spacing w:line="276" w:lineRule="auto"/>
        <w:rPr>
          <w:rFonts w:ascii="Calibri" w:hAnsi="Calibri"/>
          <w:b/>
          <w:bCs/>
        </w:rPr>
      </w:pPr>
      <w:r w:rsidRPr="008523AA">
        <w:rPr>
          <w:rFonts w:ascii="Calibri" w:hAnsi="Calibri"/>
          <w:b/>
          <w:bCs/>
        </w:rPr>
        <w:t>2. I Am Dead</w:t>
      </w:r>
    </w:p>
    <w:p w14:paraId="43EF7B9A" w14:textId="77777777" w:rsidR="008523AA" w:rsidRPr="008523AA" w:rsidRDefault="008523AA" w:rsidP="008523AA">
      <w:pPr>
        <w:spacing w:line="276" w:lineRule="auto"/>
        <w:rPr>
          <w:rFonts w:ascii="Calibri" w:hAnsi="Calibri"/>
          <w:b/>
          <w:bCs/>
        </w:rPr>
      </w:pPr>
    </w:p>
    <w:p w14:paraId="5565AEC4" w14:textId="77777777" w:rsidR="008523AA" w:rsidRPr="008523AA" w:rsidRDefault="008523AA" w:rsidP="008523AA">
      <w:pPr>
        <w:spacing w:line="276" w:lineRule="auto"/>
        <w:rPr>
          <w:rFonts w:ascii="Calibri" w:hAnsi="Calibri"/>
          <w:lang w:val="en"/>
        </w:rPr>
      </w:pPr>
      <w:r w:rsidRPr="008523AA">
        <w:rPr>
          <w:rFonts w:ascii="Calibri" w:hAnsi="Calibri"/>
          <w:lang w:val="en"/>
        </w:rPr>
        <w:t xml:space="preserve">“I sank to the foundations of the mountains, the earth’s gates shut behind me forever! Then you raised my life from the Pit, LORD my God! </w:t>
      </w:r>
      <w:r w:rsidRPr="008523AA">
        <w:rPr>
          <w:rFonts w:ascii="Calibri" w:hAnsi="Calibri"/>
        </w:rPr>
        <w:t>As my life was fading away, I remembered the LORD, and my prayer came to you, to your holy temple.”</w:t>
      </w:r>
    </w:p>
    <w:p w14:paraId="38EE7DA7" w14:textId="77777777" w:rsidR="008523AA" w:rsidRPr="008523AA" w:rsidRDefault="008523AA" w:rsidP="008523AA">
      <w:pPr>
        <w:spacing w:line="276" w:lineRule="auto"/>
        <w:rPr>
          <w:rFonts w:ascii="Calibri" w:hAnsi="Calibri"/>
          <w:lang w:val="en"/>
        </w:rPr>
      </w:pPr>
      <w:r w:rsidRPr="008523AA">
        <w:rPr>
          <w:rFonts w:ascii="Calibri" w:hAnsi="Calibri"/>
          <w:lang w:val="en"/>
        </w:rPr>
        <w:t>Jonah 2:6-7 (CSB)</w:t>
      </w:r>
    </w:p>
    <w:p w14:paraId="30575173" w14:textId="77777777" w:rsidR="008523AA" w:rsidRPr="008523AA" w:rsidRDefault="008523AA" w:rsidP="008523AA">
      <w:pPr>
        <w:spacing w:line="276" w:lineRule="auto"/>
        <w:rPr>
          <w:rFonts w:ascii="Calibri" w:hAnsi="Calibri"/>
          <w:lang w:val="en"/>
        </w:rPr>
      </w:pPr>
    </w:p>
    <w:p w14:paraId="20DC8431" w14:textId="77777777" w:rsidR="008523AA" w:rsidRPr="008523AA" w:rsidRDefault="008523AA" w:rsidP="008523AA">
      <w:pPr>
        <w:spacing w:line="276" w:lineRule="auto"/>
        <w:rPr>
          <w:rFonts w:ascii="Calibri" w:hAnsi="Calibri"/>
          <w:b/>
          <w:bCs/>
          <w:lang w:val="en"/>
        </w:rPr>
      </w:pPr>
      <w:r w:rsidRPr="008523AA">
        <w:rPr>
          <w:rFonts w:ascii="Calibri" w:hAnsi="Calibri"/>
          <w:b/>
          <w:bCs/>
          <w:lang w:val="en"/>
        </w:rPr>
        <w:t>3. I Am Raised</w:t>
      </w:r>
    </w:p>
    <w:p w14:paraId="46C8165B" w14:textId="77777777" w:rsidR="008523AA" w:rsidRPr="008523AA" w:rsidRDefault="008523AA" w:rsidP="008523AA">
      <w:pPr>
        <w:spacing w:line="276" w:lineRule="auto"/>
        <w:rPr>
          <w:rFonts w:ascii="Calibri" w:hAnsi="Calibri"/>
        </w:rPr>
      </w:pPr>
    </w:p>
    <w:p w14:paraId="050E70A3" w14:textId="77777777" w:rsidR="008523AA" w:rsidRPr="008523AA" w:rsidRDefault="008523AA" w:rsidP="008523AA">
      <w:pPr>
        <w:spacing w:line="276" w:lineRule="auto"/>
        <w:rPr>
          <w:rFonts w:ascii="Calibri" w:hAnsi="Calibri"/>
        </w:rPr>
      </w:pPr>
      <w:r w:rsidRPr="008523AA">
        <w:rPr>
          <w:rFonts w:ascii="Calibri" w:hAnsi="Calibri"/>
        </w:rPr>
        <w:t xml:space="preserve">“I sank to the foundations of the mountains, the earth's gate shut behind me forever! Then you raised my life from the Pit, LORD my God! As my life was fading away, I remembered the LORD, and my prayer came to you, to your holy temple.” </w:t>
      </w:r>
    </w:p>
    <w:p w14:paraId="1603CCF2" w14:textId="77777777" w:rsidR="008523AA" w:rsidRPr="008523AA" w:rsidRDefault="008523AA" w:rsidP="008523AA">
      <w:pPr>
        <w:spacing w:line="276" w:lineRule="auto"/>
        <w:rPr>
          <w:rFonts w:ascii="Calibri" w:hAnsi="Calibri"/>
        </w:rPr>
      </w:pPr>
      <w:r w:rsidRPr="008523AA">
        <w:rPr>
          <w:rFonts w:ascii="Calibri" w:hAnsi="Calibri"/>
        </w:rPr>
        <w:t>Jonah 2:6-7 (CSB)</w:t>
      </w:r>
    </w:p>
    <w:p w14:paraId="2ADA2E71" w14:textId="77777777" w:rsidR="008523AA" w:rsidRPr="008523AA" w:rsidRDefault="008523AA" w:rsidP="008523AA">
      <w:pPr>
        <w:spacing w:line="276" w:lineRule="auto"/>
        <w:rPr>
          <w:rFonts w:ascii="Calibri" w:hAnsi="Calibri"/>
        </w:rPr>
      </w:pPr>
    </w:p>
    <w:p w14:paraId="0F346651" w14:textId="77777777" w:rsidR="008523AA" w:rsidRPr="008523AA" w:rsidRDefault="008523AA" w:rsidP="008523AA">
      <w:pPr>
        <w:spacing w:line="276" w:lineRule="auto"/>
        <w:rPr>
          <w:rFonts w:ascii="Calibri" w:hAnsi="Calibri"/>
        </w:rPr>
      </w:pPr>
      <w:r w:rsidRPr="008523AA">
        <w:rPr>
          <w:rFonts w:ascii="Calibri" w:hAnsi="Calibri"/>
        </w:rPr>
        <w:t xml:space="preserve">“And if the Spirit of him who raised Jesus from the dead lives in you, then he who raised Christ from the dead will also bring your mortal bodies to life through his Spirit who lives in you.” </w:t>
      </w:r>
    </w:p>
    <w:p w14:paraId="6845ECEB" w14:textId="77777777" w:rsidR="008523AA" w:rsidRPr="008523AA" w:rsidRDefault="008523AA" w:rsidP="008523AA">
      <w:pPr>
        <w:spacing w:line="276" w:lineRule="auto"/>
        <w:rPr>
          <w:rFonts w:ascii="Calibri" w:hAnsi="Calibri"/>
        </w:rPr>
      </w:pPr>
      <w:r w:rsidRPr="008523AA">
        <w:rPr>
          <w:rFonts w:ascii="Calibri" w:hAnsi="Calibri"/>
        </w:rPr>
        <w:t xml:space="preserve">Romans 8:11 (CSB) </w:t>
      </w:r>
    </w:p>
    <w:p w14:paraId="5D9ED5C0" w14:textId="77777777" w:rsidR="008523AA" w:rsidRPr="008523AA" w:rsidRDefault="008523AA" w:rsidP="008523AA">
      <w:pPr>
        <w:spacing w:line="276" w:lineRule="auto"/>
        <w:rPr>
          <w:rFonts w:ascii="Calibri" w:hAnsi="Calibri"/>
        </w:rPr>
      </w:pPr>
    </w:p>
    <w:p w14:paraId="317B138C" w14:textId="77777777" w:rsidR="008523AA" w:rsidRPr="008523AA" w:rsidRDefault="008523AA" w:rsidP="008523AA">
      <w:pPr>
        <w:spacing w:line="276" w:lineRule="auto"/>
        <w:rPr>
          <w:rFonts w:ascii="Calibri" w:hAnsi="Calibri"/>
        </w:rPr>
      </w:pPr>
      <w:r w:rsidRPr="008523AA">
        <w:rPr>
          <w:rFonts w:ascii="Calibri" w:hAnsi="Calibri"/>
        </w:rPr>
        <w:t xml:space="preserve">“I have been crucified with Christ. It is no longer I who lives, but Christ who lives in me. The life I now live in the flesh I live by faith in the Son of God, who loved me and gave himself for me.” </w:t>
      </w:r>
    </w:p>
    <w:p w14:paraId="59A9B1CE" w14:textId="77777777" w:rsidR="008523AA" w:rsidRPr="008523AA" w:rsidRDefault="008523AA" w:rsidP="008523AA">
      <w:pPr>
        <w:spacing w:line="276" w:lineRule="auto"/>
        <w:rPr>
          <w:rFonts w:ascii="Calibri" w:hAnsi="Calibri"/>
        </w:rPr>
      </w:pPr>
      <w:r w:rsidRPr="008523AA">
        <w:rPr>
          <w:rFonts w:ascii="Calibri" w:hAnsi="Calibri"/>
        </w:rPr>
        <w:t>Galatians 2:20 (ESV)</w:t>
      </w:r>
    </w:p>
    <w:p w14:paraId="5E1724C5" w14:textId="77777777" w:rsidR="008523AA" w:rsidRPr="008523AA" w:rsidRDefault="008523AA" w:rsidP="008523AA">
      <w:pPr>
        <w:spacing w:line="276" w:lineRule="auto"/>
        <w:rPr>
          <w:rFonts w:ascii="Calibri" w:hAnsi="Calibri"/>
        </w:rPr>
      </w:pPr>
    </w:p>
    <w:p w14:paraId="38EA79DA" w14:textId="77777777" w:rsidR="008523AA" w:rsidRPr="008523AA" w:rsidRDefault="008523AA" w:rsidP="008523AA">
      <w:pPr>
        <w:spacing w:line="276" w:lineRule="auto"/>
        <w:rPr>
          <w:rFonts w:ascii="Calibri" w:hAnsi="Calibri"/>
          <w:b/>
          <w:bCs/>
        </w:rPr>
      </w:pPr>
      <w:r w:rsidRPr="008523AA">
        <w:rPr>
          <w:rFonts w:ascii="Calibri" w:hAnsi="Calibri"/>
          <w:b/>
          <w:bCs/>
        </w:rPr>
        <w:t>4. I Am Changed</w:t>
      </w:r>
    </w:p>
    <w:p w14:paraId="16516355" w14:textId="77777777" w:rsidR="008523AA" w:rsidRPr="008523AA" w:rsidRDefault="008523AA" w:rsidP="008523AA">
      <w:pPr>
        <w:spacing w:line="276" w:lineRule="auto"/>
        <w:rPr>
          <w:rFonts w:ascii="Calibri" w:hAnsi="Calibri"/>
        </w:rPr>
      </w:pPr>
    </w:p>
    <w:p w14:paraId="4B5C8420" w14:textId="77777777" w:rsidR="008523AA" w:rsidRPr="008523AA" w:rsidRDefault="008523AA" w:rsidP="008523AA">
      <w:pPr>
        <w:spacing w:line="276" w:lineRule="auto"/>
        <w:rPr>
          <w:rFonts w:ascii="Calibri" w:hAnsi="Calibri"/>
        </w:rPr>
      </w:pPr>
      <w:r w:rsidRPr="008523AA">
        <w:rPr>
          <w:rFonts w:ascii="Calibri" w:hAnsi="Calibri"/>
        </w:rPr>
        <w:t>“But as for me, I will sacrifice to you with a voice of thanksgiving. I will fulfill what I have vowed. Salvation belongs to the LORD.”</w:t>
      </w:r>
    </w:p>
    <w:p w14:paraId="3745AE12" w14:textId="77777777" w:rsidR="008523AA" w:rsidRPr="008523AA" w:rsidRDefault="008523AA" w:rsidP="008523AA">
      <w:pPr>
        <w:spacing w:line="276" w:lineRule="auto"/>
        <w:rPr>
          <w:rFonts w:ascii="Calibri" w:hAnsi="Calibri"/>
        </w:rPr>
      </w:pPr>
      <w:r w:rsidRPr="008523AA">
        <w:rPr>
          <w:rFonts w:ascii="Calibri" w:hAnsi="Calibri"/>
        </w:rPr>
        <w:t>Jonah 2:9 (CSB)</w:t>
      </w:r>
    </w:p>
    <w:p w14:paraId="0733B857" w14:textId="77777777" w:rsidR="008523AA" w:rsidRPr="008523AA" w:rsidRDefault="008523AA" w:rsidP="008523AA">
      <w:pPr>
        <w:spacing w:line="276" w:lineRule="auto"/>
        <w:rPr>
          <w:rFonts w:ascii="Calibri" w:hAnsi="Calibri"/>
        </w:rPr>
      </w:pPr>
    </w:p>
    <w:p w14:paraId="6633A63D" w14:textId="77777777" w:rsidR="008523AA" w:rsidRPr="008523AA" w:rsidRDefault="008523AA" w:rsidP="008523AA">
      <w:pPr>
        <w:spacing w:line="276" w:lineRule="auto"/>
        <w:rPr>
          <w:rFonts w:ascii="Calibri" w:hAnsi="Calibri"/>
          <w:b/>
          <w:bCs/>
        </w:rPr>
      </w:pPr>
      <w:r w:rsidRPr="008523AA">
        <w:rPr>
          <w:rFonts w:ascii="Calibri" w:hAnsi="Calibri"/>
          <w:b/>
          <w:bCs/>
        </w:rPr>
        <w:lastRenderedPageBreak/>
        <w:t>5. I Am Grateful</w:t>
      </w:r>
    </w:p>
    <w:p w14:paraId="667D5AAF" w14:textId="77777777" w:rsidR="008523AA" w:rsidRPr="008523AA" w:rsidRDefault="008523AA" w:rsidP="008523AA">
      <w:pPr>
        <w:spacing w:line="276" w:lineRule="auto"/>
        <w:rPr>
          <w:rFonts w:ascii="Calibri" w:hAnsi="Calibri"/>
          <w:b/>
          <w:bCs/>
        </w:rPr>
      </w:pPr>
    </w:p>
    <w:p w14:paraId="720CD452" w14:textId="77777777" w:rsidR="008523AA" w:rsidRPr="008523AA" w:rsidRDefault="008523AA" w:rsidP="008523AA">
      <w:pPr>
        <w:spacing w:line="276" w:lineRule="auto"/>
        <w:rPr>
          <w:rFonts w:ascii="Calibri" w:hAnsi="Calibri"/>
        </w:rPr>
      </w:pPr>
      <w:r w:rsidRPr="008523AA">
        <w:rPr>
          <w:rFonts w:ascii="Calibri" w:hAnsi="Calibri"/>
        </w:rPr>
        <w:t xml:space="preserve">“But as for me, I will sacrifice to you with the voice of thanksgiving. I will fulfill what I vowed. Salvation belongs to the LORD.” </w:t>
      </w:r>
    </w:p>
    <w:p w14:paraId="713A4B71" w14:textId="77777777" w:rsidR="008523AA" w:rsidRPr="008523AA" w:rsidRDefault="008523AA" w:rsidP="008523AA">
      <w:pPr>
        <w:spacing w:line="276" w:lineRule="auto"/>
        <w:rPr>
          <w:rFonts w:ascii="Calibri" w:hAnsi="Calibri"/>
        </w:rPr>
      </w:pPr>
      <w:r w:rsidRPr="008523AA">
        <w:rPr>
          <w:rFonts w:ascii="Calibri" w:hAnsi="Calibri"/>
        </w:rPr>
        <w:t>Jonah 2:9 (CSB)</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3B0D3" w14:textId="77777777" w:rsidR="00523C12" w:rsidRDefault="00523C12">
      <w:r>
        <w:separator/>
      </w:r>
    </w:p>
  </w:endnote>
  <w:endnote w:type="continuationSeparator" w:id="0">
    <w:p w14:paraId="7E654CB7" w14:textId="77777777" w:rsidR="00523C12" w:rsidRDefault="00523C12">
      <w:r>
        <w:continuationSeparator/>
      </w:r>
    </w:p>
  </w:endnote>
  <w:endnote w:type="continuationNotice" w:id="1">
    <w:p w14:paraId="330758CF" w14:textId="77777777" w:rsidR="00523C12" w:rsidRDefault="00523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70E04" w14:textId="77777777" w:rsidR="00DD3C36" w:rsidRDefault="00DD3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981E0" w14:textId="77777777" w:rsidR="005E7A87" w:rsidRDefault="000D064C" w:rsidP="00E001F4">
    <w:pPr>
      <w:pStyle w:val="Footer"/>
      <w:jc w:val="right"/>
    </w:pPr>
    <w:r>
      <w:tab/>
    </w:r>
  </w:p>
  <w:p w14:paraId="12D86930" w14:textId="63187989" w:rsidR="000D064C" w:rsidRPr="00E001F4" w:rsidRDefault="00A11D21" w:rsidP="00A11D21">
    <w:pPr>
      <w:pStyle w:val="Footer"/>
      <w:rPr>
        <w:rFonts w:ascii="Calibri" w:hAnsi="Calibri"/>
      </w:rPr>
    </w:pPr>
    <w:r>
      <w:rPr>
        <w:rFonts w:ascii="Calibri" w:hAnsi="Calibri"/>
        <w:b/>
        <w:bCs/>
      </w:rPr>
      <w:tab/>
    </w:r>
    <w:r w:rsidR="008523AA">
      <w:rPr>
        <w:rFonts w:ascii="Calibri" w:hAnsi="Calibri"/>
        <w:b/>
        <w:bCs/>
      </w:rPr>
      <w:t>Rock Bottom Revival</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1A735" w14:textId="77777777" w:rsidR="00DD3C36" w:rsidRDefault="00DD3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A0ED7" w14:textId="77777777" w:rsidR="00523C12" w:rsidRDefault="00523C12">
      <w:r>
        <w:separator/>
      </w:r>
    </w:p>
  </w:footnote>
  <w:footnote w:type="continuationSeparator" w:id="0">
    <w:p w14:paraId="535AA30B" w14:textId="77777777" w:rsidR="00523C12" w:rsidRDefault="00523C12">
      <w:r>
        <w:continuationSeparator/>
      </w:r>
    </w:p>
  </w:footnote>
  <w:footnote w:type="continuationNotice" w:id="1">
    <w:p w14:paraId="0FF71F7A" w14:textId="77777777" w:rsidR="00523C12" w:rsidRDefault="00523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07C04"/>
    <w:rsid w:val="000101D8"/>
    <w:rsid w:val="000122AD"/>
    <w:rsid w:val="00013A7D"/>
    <w:rsid w:val="00024966"/>
    <w:rsid w:val="0002554A"/>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57B4"/>
    <w:rsid w:val="000966E0"/>
    <w:rsid w:val="000A14EA"/>
    <w:rsid w:val="000A5122"/>
    <w:rsid w:val="000B327E"/>
    <w:rsid w:val="000C27DD"/>
    <w:rsid w:val="000D064C"/>
    <w:rsid w:val="000D6515"/>
    <w:rsid w:val="000D68F0"/>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53B63"/>
    <w:rsid w:val="001822A0"/>
    <w:rsid w:val="00185CA0"/>
    <w:rsid w:val="001903F1"/>
    <w:rsid w:val="001A2F4C"/>
    <w:rsid w:val="001A3BD3"/>
    <w:rsid w:val="001A4038"/>
    <w:rsid w:val="001C6DAF"/>
    <w:rsid w:val="001D3CC2"/>
    <w:rsid w:val="001E3993"/>
    <w:rsid w:val="001F2E97"/>
    <w:rsid w:val="001F736C"/>
    <w:rsid w:val="00207298"/>
    <w:rsid w:val="002252B6"/>
    <w:rsid w:val="002255D9"/>
    <w:rsid w:val="002358DC"/>
    <w:rsid w:val="00236A18"/>
    <w:rsid w:val="00236AB3"/>
    <w:rsid w:val="00255946"/>
    <w:rsid w:val="002624CD"/>
    <w:rsid w:val="00272DD2"/>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7BC2"/>
    <w:rsid w:val="003749C4"/>
    <w:rsid w:val="00386B56"/>
    <w:rsid w:val="00394E73"/>
    <w:rsid w:val="00397B66"/>
    <w:rsid w:val="00397EA2"/>
    <w:rsid w:val="003B4BBB"/>
    <w:rsid w:val="003C1E8D"/>
    <w:rsid w:val="003C695F"/>
    <w:rsid w:val="003D2E36"/>
    <w:rsid w:val="003E0C7C"/>
    <w:rsid w:val="003E3313"/>
    <w:rsid w:val="003E6080"/>
    <w:rsid w:val="003F23DC"/>
    <w:rsid w:val="003F3A2E"/>
    <w:rsid w:val="003F6FC6"/>
    <w:rsid w:val="00403663"/>
    <w:rsid w:val="00404A59"/>
    <w:rsid w:val="004176C3"/>
    <w:rsid w:val="0042042A"/>
    <w:rsid w:val="00420DFE"/>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39D4"/>
    <w:rsid w:val="00504A84"/>
    <w:rsid w:val="005135BB"/>
    <w:rsid w:val="00514E43"/>
    <w:rsid w:val="00521FAA"/>
    <w:rsid w:val="00523C12"/>
    <w:rsid w:val="005250E7"/>
    <w:rsid w:val="00532366"/>
    <w:rsid w:val="00554E4A"/>
    <w:rsid w:val="0057422B"/>
    <w:rsid w:val="00577301"/>
    <w:rsid w:val="00582FFE"/>
    <w:rsid w:val="00585F84"/>
    <w:rsid w:val="005922EB"/>
    <w:rsid w:val="0059311F"/>
    <w:rsid w:val="005B2103"/>
    <w:rsid w:val="005B3057"/>
    <w:rsid w:val="005B43AA"/>
    <w:rsid w:val="005B5A7B"/>
    <w:rsid w:val="005C25AD"/>
    <w:rsid w:val="005D45B6"/>
    <w:rsid w:val="005E1B8C"/>
    <w:rsid w:val="005E30D7"/>
    <w:rsid w:val="005E3D64"/>
    <w:rsid w:val="005E7A87"/>
    <w:rsid w:val="006064FA"/>
    <w:rsid w:val="0062720A"/>
    <w:rsid w:val="00631CBE"/>
    <w:rsid w:val="006652C7"/>
    <w:rsid w:val="006666D7"/>
    <w:rsid w:val="00672F9E"/>
    <w:rsid w:val="00676E96"/>
    <w:rsid w:val="006A01A4"/>
    <w:rsid w:val="006A24A7"/>
    <w:rsid w:val="006A6FCB"/>
    <w:rsid w:val="006A7C94"/>
    <w:rsid w:val="006B1A5C"/>
    <w:rsid w:val="006B7862"/>
    <w:rsid w:val="006C31A8"/>
    <w:rsid w:val="006C4559"/>
    <w:rsid w:val="006D24DF"/>
    <w:rsid w:val="006D3136"/>
    <w:rsid w:val="006D3F80"/>
    <w:rsid w:val="006D5364"/>
    <w:rsid w:val="006E255D"/>
    <w:rsid w:val="006E4F39"/>
    <w:rsid w:val="006E77E6"/>
    <w:rsid w:val="006F222E"/>
    <w:rsid w:val="00702914"/>
    <w:rsid w:val="00713848"/>
    <w:rsid w:val="007276E1"/>
    <w:rsid w:val="007630E7"/>
    <w:rsid w:val="0076639A"/>
    <w:rsid w:val="00784533"/>
    <w:rsid w:val="00791189"/>
    <w:rsid w:val="007960BA"/>
    <w:rsid w:val="007A5173"/>
    <w:rsid w:val="007A6325"/>
    <w:rsid w:val="007C5C95"/>
    <w:rsid w:val="007E1319"/>
    <w:rsid w:val="007F2D22"/>
    <w:rsid w:val="007F5E3F"/>
    <w:rsid w:val="008073BF"/>
    <w:rsid w:val="00822AB9"/>
    <w:rsid w:val="00827E96"/>
    <w:rsid w:val="008356BD"/>
    <w:rsid w:val="0084063F"/>
    <w:rsid w:val="008523AA"/>
    <w:rsid w:val="00861BBA"/>
    <w:rsid w:val="008660EA"/>
    <w:rsid w:val="00866B7A"/>
    <w:rsid w:val="00870C4A"/>
    <w:rsid w:val="00872B1A"/>
    <w:rsid w:val="00872E3D"/>
    <w:rsid w:val="00873D30"/>
    <w:rsid w:val="00890144"/>
    <w:rsid w:val="00894E92"/>
    <w:rsid w:val="00895E2E"/>
    <w:rsid w:val="008A71E5"/>
    <w:rsid w:val="008B653B"/>
    <w:rsid w:val="008B7283"/>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6052F"/>
    <w:rsid w:val="00963031"/>
    <w:rsid w:val="00972B7A"/>
    <w:rsid w:val="009921E2"/>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4AB7"/>
    <w:rsid w:val="009E5D50"/>
    <w:rsid w:val="009F29C0"/>
    <w:rsid w:val="009F6672"/>
    <w:rsid w:val="00A0763F"/>
    <w:rsid w:val="00A10632"/>
    <w:rsid w:val="00A11D21"/>
    <w:rsid w:val="00A34CAE"/>
    <w:rsid w:val="00A43A90"/>
    <w:rsid w:val="00A51274"/>
    <w:rsid w:val="00A51B63"/>
    <w:rsid w:val="00A64FC4"/>
    <w:rsid w:val="00A64FC9"/>
    <w:rsid w:val="00A82ACE"/>
    <w:rsid w:val="00A83591"/>
    <w:rsid w:val="00A837B0"/>
    <w:rsid w:val="00A93495"/>
    <w:rsid w:val="00A978D2"/>
    <w:rsid w:val="00AA5ED6"/>
    <w:rsid w:val="00AB12C5"/>
    <w:rsid w:val="00AB2A63"/>
    <w:rsid w:val="00AC1B83"/>
    <w:rsid w:val="00AC36A8"/>
    <w:rsid w:val="00AD59D2"/>
    <w:rsid w:val="00AD6777"/>
    <w:rsid w:val="00AF468A"/>
    <w:rsid w:val="00B03B8B"/>
    <w:rsid w:val="00B10327"/>
    <w:rsid w:val="00B158DB"/>
    <w:rsid w:val="00B23D61"/>
    <w:rsid w:val="00B3092B"/>
    <w:rsid w:val="00B40364"/>
    <w:rsid w:val="00B465BB"/>
    <w:rsid w:val="00B47A64"/>
    <w:rsid w:val="00B56A4D"/>
    <w:rsid w:val="00B604D0"/>
    <w:rsid w:val="00B90235"/>
    <w:rsid w:val="00B92770"/>
    <w:rsid w:val="00B940D4"/>
    <w:rsid w:val="00BA7A74"/>
    <w:rsid w:val="00BC10B4"/>
    <w:rsid w:val="00BD145D"/>
    <w:rsid w:val="00BD21E1"/>
    <w:rsid w:val="00BD63AF"/>
    <w:rsid w:val="00BE35BE"/>
    <w:rsid w:val="00BF7F06"/>
    <w:rsid w:val="00C013F2"/>
    <w:rsid w:val="00C01D01"/>
    <w:rsid w:val="00C133CA"/>
    <w:rsid w:val="00C21AF8"/>
    <w:rsid w:val="00C251B8"/>
    <w:rsid w:val="00C3572D"/>
    <w:rsid w:val="00C40161"/>
    <w:rsid w:val="00C64E5E"/>
    <w:rsid w:val="00C67DA9"/>
    <w:rsid w:val="00C80B1C"/>
    <w:rsid w:val="00C86674"/>
    <w:rsid w:val="00C95886"/>
    <w:rsid w:val="00CB2F64"/>
    <w:rsid w:val="00CC7FC1"/>
    <w:rsid w:val="00CD108B"/>
    <w:rsid w:val="00CD5C4A"/>
    <w:rsid w:val="00CE52CA"/>
    <w:rsid w:val="00CE6359"/>
    <w:rsid w:val="00CF3B2A"/>
    <w:rsid w:val="00CF45D3"/>
    <w:rsid w:val="00CF696C"/>
    <w:rsid w:val="00CF7248"/>
    <w:rsid w:val="00D16B5F"/>
    <w:rsid w:val="00D17448"/>
    <w:rsid w:val="00D2027F"/>
    <w:rsid w:val="00D21495"/>
    <w:rsid w:val="00D220DB"/>
    <w:rsid w:val="00D22877"/>
    <w:rsid w:val="00D22EE5"/>
    <w:rsid w:val="00D3614E"/>
    <w:rsid w:val="00D373B7"/>
    <w:rsid w:val="00D44685"/>
    <w:rsid w:val="00D46BAD"/>
    <w:rsid w:val="00D57390"/>
    <w:rsid w:val="00D6624D"/>
    <w:rsid w:val="00D80D10"/>
    <w:rsid w:val="00D86340"/>
    <w:rsid w:val="00D86BB3"/>
    <w:rsid w:val="00D91F73"/>
    <w:rsid w:val="00D9240C"/>
    <w:rsid w:val="00D92F29"/>
    <w:rsid w:val="00D95E17"/>
    <w:rsid w:val="00DA0349"/>
    <w:rsid w:val="00DA7996"/>
    <w:rsid w:val="00DB2FD1"/>
    <w:rsid w:val="00DB7063"/>
    <w:rsid w:val="00DC0713"/>
    <w:rsid w:val="00DC3E39"/>
    <w:rsid w:val="00DC760B"/>
    <w:rsid w:val="00DD197D"/>
    <w:rsid w:val="00DD24DC"/>
    <w:rsid w:val="00DD2573"/>
    <w:rsid w:val="00DD3C36"/>
    <w:rsid w:val="00DE0F70"/>
    <w:rsid w:val="00DE70E9"/>
    <w:rsid w:val="00DF09E4"/>
    <w:rsid w:val="00DF33A8"/>
    <w:rsid w:val="00DF3AF6"/>
    <w:rsid w:val="00DF7B5B"/>
    <w:rsid w:val="00E001F4"/>
    <w:rsid w:val="00E01194"/>
    <w:rsid w:val="00E04312"/>
    <w:rsid w:val="00E3156D"/>
    <w:rsid w:val="00E34A7C"/>
    <w:rsid w:val="00E53191"/>
    <w:rsid w:val="00E56D30"/>
    <w:rsid w:val="00E579B3"/>
    <w:rsid w:val="00E6409B"/>
    <w:rsid w:val="00E64AE0"/>
    <w:rsid w:val="00E667AB"/>
    <w:rsid w:val="00E7388D"/>
    <w:rsid w:val="00E7469D"/>
    <w:rsid w:val="00E75A9B"/>
    <w:rsid w:val="00E80CE9"/>
    <w:rsid w:val="00E82A1B"/>
    <w:rsid w:val="00E90303"/>
    <w:rsid w:val="00E91EAD"/>
    <w:rsid w:val="00EB75D1"/>
    <w:rsid w:val="00ED0AA7"/>
    <w:rsid w:val="00EF1491"/>
    <w:rsid w:val="00EF1DC2"/>
    <w:rsid w:val="00F07ABA"/>
    <w:rsid w:val="00F110E3"/>
    <w:rsid w:val="00F152F0"/>
    <w:rsid w:val="00F2159D"/>
    <w:rsid w:val="00F254C8"/>
    <w:rsid w:val="00F31FAF"/>
    <w:rsid w:val="00F3234E"/>
    <w:rsid w:val="00F36CB1"/>
    <w:rsid w:val="00F37FD7"/>
    <w:rsid w:val="00F417EF"/>
    <w:rsid w:val="00F47752"/>
    <w:rsid w:val="00F61EB8"/>
    <w:rsid w:val="00F654A9"/>
    <w:rsid w:val="00F72B40"/>
    <w:rsid w:val="00F74CD7"/>
    <w:rsid w:val="00F81C0F"/>
    <w:rsid w:val="00F856C7"/>
    <w:rsid w:val="00F9296D"/>
    <w:rsid w:val="00FA3284"/>
    <w:rsid w:val="00FA4B6D"/>
    <w:rsid w:val="00FB290F"/>
    <w:rsid w:val="00FC473F"/>
    <w:rsid w:val="00FC5BB1"/>
    <w:rsid w:val="00FE4454"/>
    <w:rsid w:val="00FF32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TotalTime>
  <Pages>11</Pages>
  <Words>3275</Words>
  <Characters>18673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21905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edgechurchcolorado.com</cp:lastModifiedBy>
  <cp:revision>2</cp:revision>
  <cp:lastPrinted>2023-01-17T21:10:00Z</cp:lastPrinted>
  <dcterms:created xsi:type="dcterms:W3CDTF">2024-10-01T15:02:00Z</dcterms:created>
  <dcterms:modified xsi:type="dcterms:W3CDTF">2024-10-01T15:02:00Z</dcterms:modified>
  <cp:category/>
</cp:coreProperties>
</file>